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8BB07" w14:textId="77777777" w:rsidR="000F363B" w:rsidRDefault="000F363B">
      <w:pPr>
        <w:autoSpaceDE w:val="0"/>
        <w:autoSpaceDN w:val="0"/>
        <w:spacing w:after="78" w:line="220" w:lineRule="exact"/>
      </w:pPr>
    </w:p>
    <w:p w14:paraId="5635AF14" w14:textId="77777777" w:rsidR="005E1C08" w:rsidRPr="005E1C08" w:rsidRDefault="005E1C08" w:rsidP="005E1C08">
      <w:pPr>
        <w:widowControl w:val="0"/>
        <w:autoSpaceDE w:val="0"/>
        <w:autoSpaceDN w:val="0"/>
        <w:spacing w:before="66" w:after="0" w:line="240" w:lineRule="auto"/>
        <w:ind w:left="1676" w:right="151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E1C0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МИНИСТЕРСТВО</w:t>
      </w:r>
      <w:r w:rsidRPr="005E1C08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ПРОСВЕЩЕНИЯ</w:t>
      </w:r>
      <w:r w:rsidRPr="005E1C08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РОССИЙСКОЙ</w:t>
      </w:r>
      <w:r w:rsidRPr="005E1C08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ФЕДЕРАЦИИ</w:t>
      </w:r>
    </w:p>
    <w:p w14:paraId="648A7745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val="ru-RU"/>
        </w:rPr>
      </w:pPr>
    </w:p>
    <w:p w14:paraId="2F0E73D9" w14:textId="77777777" w:rsidR="005E1C08" w:rsidRPr="005E1C08" w:rsidRDefault="005E1C08" w:rsidP="005E1C0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31"/>
          <w:szCs w:val="24"/>
          <w:lang w:val="ru-RU"/>
        </w:rPr>
      </w:pPr>
    </w:p>
    <w:p w14:paraId="587F273E" w14:textId="77777777" w:rsidR="005E1C08" w:rsidRPr="005E1C08" w:rsidRDefault="005E1C08" w:rsidP="005E1C08">
      <w:pPr>
        <w:widowControl w:val="0"/>
        <w:autoSpaceDE w:val="0"/>
        <w:autoSpaceDN w:val="0"/>
        <w:spacing w:before="1" w:after="0" w:line="240" w:lineRule="auto"/>
        <w:ind w:left="1667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Министерство</w:t>
      </w:r>
      <w:r w:rsidRPr="005E1C08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</w:t>
      </w:r>
      <w:r w:rsidRPr="005E1C0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1C0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науки</w:t>
      </w:r>
      <w:r w:rsidRPr="005E1C0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Чеченской</w:t>
      </w:r>
      <w:r w:rsidRPr="005E1C0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Республики</w:t>
      </w:r>
    </w:p>
    <w:p w14:paraId="21116671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3393CCA0" w14:textId="77777777" w:rsidR="005E1C08" w:rsidRPr="005E1C08" w:rsidRDefault="005E1C08" w:rsidP="005E1C0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14:paraId="481DEC38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EFBEEDE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07A246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9E93949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4787E6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A356F5A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EFD9FA4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E24F83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F113506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722BF840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14:paraId="1BDF9D9F" w14:textId="77777777" w:rsidR="005E1C08" w:rsidRPr="005E1C08" w:rsidRDefault="005E1C08" w:rsidP="005E1C0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6CAEA5AA" w14:textId="77777777" w:rsidR="005E1C08" w:rsidRPr="005E1C08" w:rsidRDefault="005E1C08" w:rsidP="005E1C08">
      <w:pPr>
        <w:widowControl w:val="0"/>
        <w:autoSpaceDE w:val="0"/>
        <w:autoSpaceDN w:val="0"/>
        <w:spacing w:before="90" w:after="0" w:line="288" w:lineRule="auto"/>
        <w:ind w:left="3953" w:right="397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5E1C0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РАБОЧАЯ</w:t>
      </w:r>
      <w:r w:rsidRPr="005E1C08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ПРОГРАММА </w:t>
      </w:r>
    </w:p>
    <w:p w14:paraId="031660D9" w14:textId="77777777" w:rsidR="005E1C08" w:rsidRPr="005E1C08" w:rsidRDefault="005E1C08" w:rsidP="005E1C08">
      <w:pPr>
        <w:widowControl w:val="0"/>
        <w:autoSpaceDE w:val="0"/>
        <w:autoSpaceDN w:val="0"/>
        <w:spacing w:before="90" w:after="0" w:line="288" w:lineRule="auto"/>
        <w:ind w:left="3953" w:right="397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C8E2280" w14:textId="77777777" w:rsidR="005E1C08" w:rsidRPr="005E1C08" w:rsidRDefault="005E1C08" w:rsidP="005E1C08">
      <w:pPr>
        <w:widowControl w:val="0"/>
        <w:autoSpaceDE w:val="0"/>
        <w:autoSpaceDN w:val="0"/>
        <w:spacing w:before="90" w:after="0" w:line="288" w:lineRule="auto"/>
        <w:ind w:left="3953" w:right="397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3CE4EC9" w14:textId="77777777" w:rsidR="005E1C08" w:rsidRPr="005E1C08" w:rsidRDefault="005E1C08" w:rsidP="005E1C08">
      <w:pPr>
        <w:widowControl w:val="0"/>
        <w:autoSpaceDE w:val="0"/>
        <w:autoSpaceDN w:val="0"/>
        <w:spacing w:before="95" w:after="0" w:line="240" w:lineRule="auto"/>
        <w:ind w:left="1671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учебного</w:t>
      </w:r>
      <w:r w:rsidRPr="005E1C08">
        <w:rPr>
          <w:rFonts w:ascii="Times New Roman" w:eastAsia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предмета</w:t>
      </w:r>
    </w:p>
    <w:p w14:paraId="5CB14E06" w14:textId="77777777" w:rsidR="005E1C08" w:rsidRPr="005E1C08" w:rsidRDefault="005E1C08" w:rsidP="005E1C08">
      <w:pPr>
        <w:widowControl w:val="0"/>
        <w:autoSpaceDE w:val="0"/>
        <w:autoSpaceDN w:val="0"/>
        <w:spacing w:before="60" w:after="0" w:line="240" w:lineRule="auto"/>
        <w:ind w:left="1670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1C0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«Математика»</w:t>
      </w:r>
    </w:p>
    <w:p w14:paraId="190B2502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5B97759F" w14:textId="77777777" w:rsidR="005E1C08" w:rsidRPr="005E1C08" w:rsidRDefault="005E1C08" w:rsidP="005E1C0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1"/>
          <w:szCs w:val="24"/>
          <w:lang w:val="ru-RU"/>
        </w:rPr>
      </w:pPr>
    </w:p>
    <w:p w14:paraId="5C8841EE" w14:textId="77777777" w:rsidR="005E1C08" w:rsidRPr="005E1C08" w:rsidRDefault="005E1C08" w:rsidP="005E1C08">
      <w:pPr>
        <w:widowControl w:val="0"/>
        <w:autoSpaceDE w:val="0"/>
        <w:autoSpaceDN w:val="0"/>
        <w:spacing w:after="0" w:line="288" w:lineRule="auto"/>
        <w:ind w:left="3173" w:right="3011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5E1C08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1</w:t>
      </w:r>
      <w:r w:rsidRPr="005E1C08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класса</w:t>
      </w:r>
      <w:r w:rsidRPr="005E1C08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начального</w:t>
      </w:r>
      <w:r w:rsidRPr="005E1C08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Pr="005E1C08">
        <w:rPr>
          <w:rFonts w:ascii="Times New Roman" w:eastAsia="Times New Roman" w:hAnsi="Times New Roman" w:cs="Times New Roman"/>
          <w:spacing w:val="-8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 на 2022-2023</w:t>
      </w:r>
      <w:r w:rsidRPr="005E1C08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учебный год</w:t>
      </w:r>
    </w:p>
    <w:p w14:paraId="72563A40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71058D94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7D1548FE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349E3D92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35ACE946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457DF719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0C7D5DAA" w14:textId="77777777" w:rsidR="005E1C08" w:rsidRPr="005E1C08" w:rsidRDefault="005E1C08" w:rsidP="005E1C0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1"/>
          <w:szCs w:val="24"/>
          <w:lang w:val="ru-RU"/>
        </w:rPr>
      </w:pPr>
    </w:p>
    <w:p w14:paraId="407F0598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ind w:right="355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Составитель:</w:t>
      </w:r>
      <w:r w:rsidRPr="005E1C08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ХХХХХХ</w:t>
      </w:r>
    </w:p>
    <w:p w14:paraId="640672F4" w14:textId="77777777" w:rsidR="005E1C08" w:rsidRPr="005E1C08" w:rsidRDefault="005E1C08" w:rsidP="005E1C08">
      <w:pPr>
        <w:widowControl w:val="0"/>
        <w:autoSpaceDE w:val="0"/>
        <w:autoSpaceDN w:val="0"/>
        <w:spacing w:before="60" w:after="0" w:line="240" w:lineRule="auto"/>
        <w:ind w:right="358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учитель</w:t>
      </w:r>
      <w:r w:rsidRPr="005E1C08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 w:rsidRPr="005E1C0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классов</w:t>
      </w:r>
    </w:p>
    <w:p w14:paraId="6674F991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30972457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3159F054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62658E5F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6D13B3C4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27E45D91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7EE644C9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62E9CD4D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ru-RU"/>
        </w:rPr>
      </w:pPr>
    </w:p>
    <w:p w14:paraId="3E75ED99" w14:textId="77777777" w:rsidR="005E1C08" w:rsidRPr="005E1C08" w:rsidRDefault="005E1C08" w:rsidP="005E1C0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7"/>
          <w:szCs w:val="24"/>
          <w:lang w:val="ru-RU"/>
        </w:rPr>
      </w:pPr>
    </w:p>
    <w:p w14:paraId="4D28CC44" w14:textId="77777777" w:rsidR="005E1C08" w:rsidRPr="005E1C08" w:rsidRDefault="005E1C08" w:rsidP="005E1C08">
      <w:pPr>
        <w:widowControl w:val="0"/>
        <w:autoSpaceDE w:val="0"/>
        <w:autoSpaceDN w:val="0"/>
        <w:spacing w:after="0" w:line="240" w:lineRule="auto"/>
        <w:ind w:left="1625" w:right="15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1C08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>Грозный</w:t>
      </w:r>
      <w:r w:rsidRPr="005E1C08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5E1C08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>2022</w:t>
      </w:r>
    </w:p>
    <w:p w14:paraId="313123B2" w14:textId="77777777" w:rsidR="005E1C08" w:rsidRPr="005E1C08" w:rsidRDefault="005E1C08" w:rsidP="005E1C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E1C08" w:rsidRPr="005E1C08">
          <w:pgSz w:w="11900" w:h="16840"/>
          <w:pgMar w:top="1600" w:right="540" w:bottom="280" w:left="560" w:header="720" w:footer="720" w:gutter="0"/>
          <w:cols w:space="720"/>
        </w:sectPr>
      </w:pPr>
    </w:p>
    <w:p w14:paraId="5D3274D4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1440" w:right="1440" w:bottom="1440" w:left="1440" w:header="720" w:footer="720" w:gutter="0"/>
          <w:cols w:space="720" w:equalWidth="0">
            <w:col w:w="10282" w:space="0"/>
          </w:cols>
          <w:docGrid w:linePitch="360"/>
        </w:sectPr>
      </w:pPr>
      <w:bookmarkStart w:id="0" w:name="_GoBack"/>
      <w:bookmarkEnd w:id="0"/>
    </w:p>
    <w:p w14:paraId="73B8D270" w14:textId="77777777" w:rsidR="000F363B" w:rsidRPr="00F949BF" w:rsidRDefault="000F363B">
      <w:pPr>
        <w:autoSpaceDE w:val="0"/>
        <w:autoSpaceDN w:val="0"/>
        <w:spacing w:after="78" w:line="220" w:lineRule="exact"/>
        <w:rPr>
          <w:lang w:val="ru-RU"/>
        </w:rPr>
      </w:pPr>
    </w:p>
    <w:p w14:paraId="146E0255" w14:textId="77777777" w:rsidR="000F363B" w:rsidRPr="00F949BF" w:rsidRDefault="00F949BF">
      <w:pPr>
        <w:autoSpaceDE w:val="0"/>
        <w:autoSpaceDN w:val="0"/>
        <w:spacing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14:paraId="5B5C433B" w14:textId="77777777" w:rsidR="000F363B" w:rsidRPr="00F949BF" w:rsidRDefault="00F949BF">
      <w:pPr>
        <w:autoSpaceDE w:val="0"/>
        <w:autoSpaceDN w:val="0"/>
        <w:spacing w:before="346" w:after="0"/>
        <w:ind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3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14:paraId="7D8C0BCA" w14:textId="77777777" w:rsidR="000F363B" w:rsidRPr="00F949BF" w:rsidRDefault="00F949B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14:paraId="00AD5107" w14:textId="77777777" w:rsidR="000F363B" w:rsidRPr="00F949BF" w:rsidRDefault="00F949BF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140A2AC6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6517AE5E" w14:textId="77777777" w:rsidR="000F363B" w:rsidRPr="00F949BF" w:rsidRDefault="00F949BF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58893994" w14:textId="77777777" w:rsidR="000F363B" w:rsidRPr="00F949BF" w:rsidRDefault="00F949BF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14:paraId="2372DACE" w14:textId="77777777" w:rsidR="000F363B" w:rsidRPr="00F949BF" w:rsidRDefault="00F949BF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0840C3DE" w14:textId="77777777" w:rsidR="000F363B" w:rsidRPr="00F949BF" w:rsidRDefault="00F949BF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14:paraId="37A6C383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13A74458" w14:textId="77777777" w:rsidR="000F363B" w:rsidRPr="00F949BF" w:rsidRDefault="00F949BF">
      <w:pPr>
        <w:autoSpaceDE w:val="0"/>
        <w:autoSpaceDN w:val="0"/>
        <w:spacing w:before="178" w:after="0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12F5AFF3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766BB7CB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</w:p>
    <w:p w14:paraId="1D76E1A2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14:paraId="74BAB321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p w14:paraId="3976EA6E" w14:textId="77777777" w:rsidR="000F363B" w:rsidRPr="00F949BF" w:rsidRDefault="00F949BF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14:paraId="220C581A" w14:textId="77777777" w:rsidR="000F363B" w:rsidRPr="00F949BF" w:rsidRDefault="00F949BF">
      <w:pPr>
        <w:autoSpaceDE w:val="0"/>
        <w:autoSpaceDN w:val="0"/>
        <w:spacing w:before="178" w:after="0" w:line="281" w:lineRule="auto"/>
        <w:ind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14:paraId="4E9CA4A0" w14:textId="77777777" w:rsidR="000F363B" w:rsidRPr="00F949BF" w:rsidRDefault="00F949BF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14:paraId="6A647D64" w14:textId="77777777" w:rsidR="000F363B" w:rsidRPr="00F949BF" w:rsidRDefault="00F949B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3 классе отводится 4 часа в неделю, всего 136 часов.</w:t>
      </w:r>
    </w:p>
    <w:p w14:paraId="2C2B5B6B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286" w:right="724" w:bottom="1440" w:left="666" w:header="720" w:footer="720" w:gutter="0"/>
          <w:cols w:space="720" w:equalWidth="0">
            <w:col w:w="10510" w:space="0"/>
          </w:cols>
          <w:docGrid w:linePitch="360"/>
        </w:sectPr>
      </w:pPr>
    </w:p>
    <w:p w14:paraId="165ED58A" w14:textId="77777777" w:rsidR="000F363B" w:rsidRPr="00F949BF" w:rsidRDefault="000F363B">
      <w:pPr>
        <w:autoSpaceDE w:val="0"/>
        <w:autoSpaceDN w:val="0"/>
        <w:spacing w:after="78" w:line="220" w:lineRule="exact"/>
        <w:rPr>
          <w:lang w:val="ru-RU"/>
        </w:rPr>
      </w:pPr>
    </w:p>
    <w:p w14:paraId="4F32D56A" w14:textId="77777777" w:rsidR="000F363B" w:rsidRPr="00F949BF" w:rsidRDefault="00F949BF">
      <w:pPr>
        <w:autoSpaceDE w:val="0"/>
        <w:autoSpaceDN w:val="0"/>
        <w:spacing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14:paraId="6C322BE1" w14:textId="77777777" w:rsidR="000F363B" w:rsidRPr="00F949BF" w:rsidRDefault="00F949BF">
      <w:pPr>
        <w:autoSpaceDE w:val="0"/>
        <w:autoSpaceDN w:val="0"/>
        <w:spacing w:before="346" w:after="0" w:line="271" w:lineRule="auto"/>
        <w:ind w:right="144"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Основное содержание обучения в программе представлено разделами: «Числа и величины»,«Арифметические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5BCA57EA" w14:textId="77777777" w:rsidR="000F363B" w:rsidRPr="00F949BF" w:rsidRDefault="00F949BF">
      <w:pPr>
        <w:autoSpaceDE w:val="0"/>
        <w:autoSpaceDN w:val="0"/>
        <w:spacing w:before="26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Числа и величины</w:t>
      </w:r>
    </w:p>
    <w:p w14:paraId="7C9B8B8A" w14:textId="77777777" w:rsidR="000F363B" w:rsidRPr="00F949BF" w:rsidRDefault="00F949BF">
      <w:pPr>
        <w:autoSpaceDE w:val="0"/>
        <w:autoSpaceDN w:val="0"/>
        <w:spacing w:before="118" w:after="0" w:line="271" w:lineRule="auto"/>
        <w:ind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Числа в пределах 1000: чтение, запись, сравнение, представление в виде суммы разрядных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слагаемых. Равенства и неравенства: чтение, составление.  Увеличение/уменьшение числа в несколько раз. Кратное сравнение чисел.</w:t>
      </w:r>
    </w:p>
    <w:p w14:paraId="76451DAC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Масса (единица массы — грамм); соотношение между килограммом и граммом; отношение«тяжелее/легче на/в».</w:t>
      </w:r>
    </w:p>
    <w:p w14:paraId="54904918" w14:textId="77777777" w:rsidR="000F363B" w:rsidRPr="00F949BF" w:rsidRDefault="00F949BF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Стоимость (единицы — рубль, копейка); установление отношения «дороже/дешевле на/в».</w:t>
      </w:r>
    </w:p>
    <w:p w14:paraId="3E50F011" w14:textId="77777777" w:rsidR="000F363B" w:rsidRPr="00F949BF" w:rsidRDefault="00F949BF">
      <w:pPr>
        <w:autoSpaceDE w:val="0"/>
        <w:autoSpaceDN w:val="0"/>
        <w:spacing w:before="70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Соотношение «цена, количество, стоимость» в практической ситуации.</w:t>
      </w:r>
    </w:p>
    <w:p w14:paraId="4216878E" w14:textId="77777777" w:rsidR="000F363B" w:rsidRPr="00F949BF" w:rsidRDefault="00F949B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Время (единица времени — секунда); установление отношения «быстрее/медленнее на/в».</w:t>
      </w:r>
    </w:p>
    <w:p w14:paraId="755B2215" w14:textId="77777777" w:rsidR="000F363B" w:rsidRPr="00F949BF" w:rsidRDefault="00F949BF">
      <w:pPr>
        <w:autoSpaceDE w:val="0"/>
        <w:autoSpaceDN w:val="0"/>
        <w:spacing w:before="70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Соотношение «начало, окончание, продолжительность события» в практической ситуации.</w:t>
      </w:r>
    </w:p>
    <w:p w14:paraId="4437751E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Длина (единица длины — миллиметр, километр); соотношение между величинами в пределах тысячи.</w:t>
      </w:r>
    </w:p>
    <w:p w14:paraId="1E94D28C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Площадь (единицы площади — квадратный метр, квадратный сантиметр, квадратный дециметр, квадратный метр).</w:t>
      </w:r>
    </w:p>
    <w:p w14:paraId="4E5E05BF" w14:textId="77777777" w:rsidR="000F363B" w:rsidRPr="00F949BF" w:rsidRDefault="00F949BF">
      <w:pPr>
        <w:autoSpaceDE w:val="0"/>
        <w:autoSpaceDN w:val="0"/>
        <w:spacing w:before="26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Арифметические действия</w:t>
      </w:r>
    </w:p>
    <w:p w14:paraId="080F55C5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118" w:after="0" w:line="262" w:lineRule="auto"/>
        <w:ind w:right="144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14:paraId="4F5A10D3" w14:textId="77777777" w:rsidR="000F363B" w:rsidRPr="00F949BF" w:rsidRDefault="00F949B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Письменное сложение, вычитание чисел в пределах 1000. Действия с числами 0 и 1.</w:t>
      </w:r>
    </w:p>
    <w:p w14:paraId="4D445993" w14:textId="77777777" w:rsidR="000F363B" w:rsidRPr="00F949BF" w:rsidRDefault="00F949BF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14:paraId="522D3DF5" w14:textId="77777777" w:rsidR="000F363B" w:rsidRPr="00F949BF" w:rsidRDefault="00F949B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Переместительное, сочетательное свойства сложения, умножения при вычислениях.</w:t>
      </w:r>
    </w:p>
    <w:p w14:paraId="2CAECCE0" w14:textId="77777777" w:rsidR="000F363B" w:rsidRPr="00F949BF" w:rsidRDefault="00F949B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Нахождение неизвестного компонента арифметического действия.</w:t>
      </w:r>
    </w:p>
    <w:p w14:paraId="48F6844B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14:paraId="343DFFB2" w14:textId="77777777" w:rsidR="000F363B" w:rsidRPr="00F949BF" w:rsidRDefault="00F949BF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Однородные величины: сложение и вычитание.</w:t>
      </w:r>
    </w:p>
    <w:p w14:paraId="49873052" w14:textId="77777777" w:rsidR="000F363B" w:rsidRPr="00F949BF" w:rsidRDefault="00F949BF">
      <w:pPr>
        <w:autoSpaceDE w:val="0"/>
        <w:autoSpaceDN w:val="0"/>
        <w:spacing w:before="264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Текстовые задачи</w:t>
      </w:r>
    </w:p>
    <w:p w14:paraId="62559FC4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118" w:after="0" w:line="281" w:lineRule="auto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</w:t>
      </w:r>
      <w:r w:rsidRPr="00F949BF">
        <w:rPr>
          <w:lang w:val="ru-RU"/>
        </w:rPr>
        <w:br/>
      </w: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09DF0437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14:paraId="4BB15592" w14:textId="77777777" w:rsidR="000F363B" w:rsidRPr="00F949BF" w:rsidRDefault="00F949BF">
      <w:pPr>
        <w:autoSpaceDE w:val="0"/>
        <w:autoSpaceDN w:val="0"/>
        <w:spacing w:before="26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Пространственные отношения и геометрические фигуры</w:t>
      </w:r>
    </w:p>
    <w:p w14:paraId="6D2CA697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118" w:after="0" w:line="262" w:lineRule="auto"/>
        <w:ind w:right="720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геометрических фигур (разбиение фигуры на части, составление фигуры из частей).</w:t>
      </w:r>
    </w:p>
    <w:p w14:paraId="64FFE5EA" w14:textId="77777777" w:rsidR="000F363B" w:rsidRPr="00F949BF" w:rsidRDefault="00F949BF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Периметр многоугольника: измерение, вычисление, запись равенства.</w:t>
      </w:r>
    </w:p>
    <w:p w14:paraId="482433F9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FEABBDD" w14:textId="77777777" w:rsidR="000F363B" w:rsidRPr="00F949BF" w:rsidRDefault="000F363B">
      <w:pPr>
        <w:autoSpaceDE w:val="0"/>
        <w:autoSpaceDN w:val="0"/>
        <w:spacing w:after="72" w:line="220" w:lineRule="exact"/>
        <w:rPr>
          <w:lang w:val="ru-RU"/>
        </w:rPr>
      </w:pPr>
    </w:p>
    <w:p w14:paraId="5B35D00C" w14:textId="77777777" w:rsidR="000F363B" w:rsidRPr="00F949BF" w:rsidRDefault="00F949BF">
      <w:pPr>
        <w:autoSpaceDE w:val="0"/>
        <w:autoSpaceDN w:val="0"/>
        <w:spacing w:after="0"/>
        <w:ind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14:paraId="3A7B3021" w14:textId="77777777" w:rsidR="000F363B" w:rsidRPr="00F949BF" w:rsidRDefault="00F949BF">
      <w:pPr>
        <w:autoSpaceDE w:val="0"/>
        <w:autoSpaceDN w:val="0"/>
        <w:spacing w:before="26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Математическая информация</w:t>
      </w:r>
    </w:p>
    <w:p w14:paraId="22F23EAD" w14:textId="77777777" w:rsidR="000F363B" w:rsidRPr="00F949BF" w:rsidRDefault="00F949BF">
      <w:pPr>
        <w:autoSpaceDE w:val="0"/>
        <w:autoSpaceDN w:val="0"/>
        <w:spacing w:before="11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Классификация объектов по двум признакам.</w:t>
      </w:r>
    </w:p>
    <w:p w14:paraId="425B40C6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41D0C22C" w14:textId="77777777" w:rsidR="000F363B" w:rsidRPr="00F949BF" w:rsidRDefault="00F949BF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14:paraId="00B5EE73" w14:textId="77777777" w:rsidR="000F363B" w:rsidRPr="00F949BF" w:rsidRDefault="00F949BF">
      <w:pPr>
        <w:autoSpaceDE w:val="0"/>
        <w:autoSpaceDN w:val="0"/>
        <w:spacing w:before="72" w:after="0" w:line="262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Формализованное описание последовательности действий (инструкция, план, схема, алгоритм). Столбчатая диаграмма: чтение, использование данных для решения учебных и практических задач.</w:t>
      </w:r>
    </w:p>
    <w:p w14:paraId="5E896ACC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14:paraId="58D2F6B7" w14:textId="77777777" w:rsidR="000F363B" w:rsidRPr="00F949BF" w:rsidRDefault="00F949BF">
      <w:pPr>
        <w:autoSpaceDE w:val="0"/>
        <w:autoSpaceDN w:val="0"/>
        <w:spacing w:before="26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</w:t>
      </w:r>
    </w:p>
    <w:p w14:paraId="304FB149" w14:textId="77777777" w:rsidR="000F363B" w:rsidRPr="00F949BF" w:rsidRDefault="00F949BF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14:paraId="7C50F916" w14:textId="77777777" w:rsidR="000F363B" w:rsidRPr="00F949BF" w:rsidRDefault="00F949B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математические объекты (числа, величины, геометрические фигуры); </w:t>
      </w:r>
    </w:p>
    <w:p w14:paraId="4970AA57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приём вычисления, выполнения действия; конструировать геометрические фигуры; </w:t>
      </w:r>
    </w:p>
    <w:p w14:paraId="0243B46F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классифицировать объекты (числа, величины, геометрические фигуры, текстовые задачи в одно действие) по выбранному признаку; </w:t>
      </w:r>
    </w:p>
    <w:p w14:paraId="7A6DBE38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прикидывать размеры фигуры, её элементов; понимать смысл зависимостей и математических отношений, описанных в задаче; </w:t>
      </w:r>
    </w:p>
    <w:p w14:paraId="5F275784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и использовать разные приёмы и алгоритмы вычисления; </w:t>
      </w:r>
    </w:p>
    <w:p w14:paraId="03554663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метод решения (моделирование ситуации, перебор вариантов, использование алгоритма); </w:t>
      </w:r>
    </w:p>
    <w:p w14:paraId="7979F8DC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 </w:t>
      </w:r>
    </w:p>
    <w:p w14:paraId="574D1944" w14:textId="77777777" w:rsidR="000F363B" w:rsidRPr="00F949BF" w:rsidRDefault="00F949BF">
      <w:pPr>
        <w:autoSpaceDE w:val="0"/>
        <w:autoSpaceDN w:val="0"/>
        <w:spacing w:before="192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устанавливать последовательность событий, действий сюжета текстовой задачи.</w:t>
      </w:r>
    </w:p>
    <w:p w14:paraId="43CF3486" w14:textId="77777777" w:rsidR="000F363B" w:rsidRPr="00F949BF" w:rsidRDefault="00F949B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</w:p>
    <w:p w14:paraId="7F1EC4F4" w14:textId="77777777" w:rsidR="000F363B" w:rsidRPr="00F949BF" w:rsidRDefault="00F949B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 информацию, представленную в разных формах; </w:t>
      </w:r>
    </w:p>
    <w:p w14:paraId="5A76C165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извлекать и интерпретировать числовые данные, представленные в таблице, на диаграмме; </w:t>
      </w:r>
    </w:p>
    <w:p w14:paraId="18E62A2B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заполнять таблицы сложения и умножения, дополнять данными чертеж; устанавливать соответствие между различными записями решения задачи; </w:t>
      </w:r>
    </w:p>
    <w:p w14:paraId="50EC6B5E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18DFD463" w14:textId="77777777" w:rsidR="000F363B" w:rsidRPr="00F949BF" w:rsidRDefault="00F949B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</w:p>
    <w:p w14:paraId="5DE38845" w14:textId="77777777" w:rsidR="000F363B" w:rsidRPr="00F949BF" w:rsidRDefault="00F949B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математическую терминологию для описания отношений и зависимостей; </w:t>
      </w:r>
    </w:p>
    <w:p w14:paraId="7CEFA2A5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292" w:right="706" w:bottom="476" w:left="666" w:header="720" w:footer="720" w:gutter="0"/>
          <w:cols w:space="720" w:equalWidth="0">
            <w:col w:w="10528" w:space="0"/>
          </w:cols>
          <w:docGrid w:linePitch="360"/>
        </w:sectPr>
      </w:pPr>
    </w:p>
    <w:p w14:paraId="103F7D25" w14:textId="77777777" w:rsidR="000F363B" w:rsidRPr="00F949BF" w:rsidRDefault="000F363B">
      <w:pPr>
        <w:autoSpaceDE w:val="0"/>
        <w:autoSpaceDN w:val="0"/>
        <w:spacing w:after="108" w:line="220" w:lineRule="exact"/>
        <w:rPr>
          <w:lang w:val="ru-RU"/>
        </w:rPr>
      </w:pPr>
    </w:p>
    <w:p w14:paraId="6EB0A8D0" w14:textId="77777777" w:rsidR="000F363B" w:rsidRPr="00F949BF" w:rsidRDefault="00F949BF">
      <w:pPr>
        <w:autoSpaceDE w:val="0"/>
        <w:autoSpaceDN w:val="0"/>
        <w:spacing w:after="0" w:line="334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строить речевые высказывания для решения задач; составлять текстовую задачу;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объяснять на примерах отношения «больше/меньше на … », «больше/меньше в … », «равно»; использовать математическую символику для составления числовых выражений;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выбирать, осуществлять переход от одних единиц  измерения величины к другим в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соответствии с практической ситуацией;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участвовать в обсуждении ошибок в ходе и результате выполнения вычисления.</w:t>
      </w:r>
    </w:p>
    <w:p w14:paraId="0A49327F" w14:textId="77777777" w:rsidR="000F363B" w:rsidRPr="00F949BF" w:rsidRDefault="00F949BF">
      <w:pPr>
        <w:autoSpaceDE w:val="0"/>
        <w:autoSpaceDN w:val="0"/>
        <w:spacing w:before="178" w:after="0" w:line="367" w:lineRule="auto"/>
        <w:ind w:left="240" w:hanging="24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проверять ход и результат выполнения действия;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вести поиск ошибок, характеризовать их и исправлять;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ответ (вывод), подтверждать его объяснением, расчётами;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выбирать и использовать различные приёмы прикидки и проверки правильности вычисления; —  проверять полноту и правильность заполнения таблиц сложения, умножения..</w:t>
      </w:r>
    </w:p>
    <w:p w14:paraId="3522DA39" w14:textId="77777777" w:rsidR="000F363B" w:rsidRPr="00F949BF" w:rsidRDefault="00F949BF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совместно прикидку и оценку результата выполнения общей работы.</w:t>
      </w:r>
    </w:p>
    <w:p w14:paraId="151A9D5E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328" w:right="720" w:bottom="1440" w:left="846" w:header="720" w:footer="720" w:gutter="0"/>
          <w:cols w:space="720" w:equalWidth="0">
            <w:col w:w="10334" w:space="0"/>
          </w:cols>
          <w:docGrid w:linePitch="360"/>
        </w:sectPr>
      </w:pPr>
    </w:p>
    <w:p w14:paraId="3913DEC3" w14:textId="77777777" w:rsidR="000F363B" w:rsidRPr="00F949BF" w:rsidRDefault="000F363B">
      <w:pPr>
        <w:autoSpaceDE w:val="0"/>
        <w:autoSpaceDN w:val="0"/>
        <w:spacing w:after="78" w:line="220" w:lineRule="exact"/>
        <w:rPr>
          <w:lang w:val="ru-RU"/>
        </w:rPr>
      </w:pPr>
    </w:p>
    <w:p w14:paraId="4A55C0D9" w14:textId="77777777" w:rsidR="000F363B" w:rsidRPr="00F949BF" w:rsidRDefault="00F949BF">
      <w:pPr>
        <w:autoSpaceDE w:val="0"/>
        <w:autoSpaceDN w:val="0"/>
        <w:spacing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14:paraId="56D40EC9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0481993" w14:textId="77777777" w:rsidR="000F363B" w:rsidRPr="00F949BF" w:rsidRDefault="00F949BF">
      <w:pPr>
        <w:autoSpaceDE w:val="0"/>
        <w:autoSpaceDN w:val="0"/>
        <w:spacing w:before="26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14:paraId="0909ED1B" w14:textId="77777777" w:rsidR="000F363B" w:rsidRPr="00F949BF" w:rsidRDefault="00F949BF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F949BF">
        <w:rPr>
          <w:lang w:val="ru-RU"/>
        </w:rPr>
        <w:tab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5CD9C9F9" w14:textId="77777777" w:rsidR="000F363B" w:rsidRPr="00F949BF" w:rsidRDefault="00F949BF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14:paraId="2A2632E5" w14:textId="77777777" w:rsidR="000F363B" w:rsidRPr="00F949BF" w:rsidRDefault="00F949BF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14:paraId="167B4214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11A2A64D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14:paraId="27D291D2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5430E175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724619DF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065B6E16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14:paraId="7C9AEF05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 ми для решения предложенных и самостоятельно выбранных учебных проблем, задач.</w:t>
      </w:r>
    </w:p>
    <w:p w14:paraId="5ED09963" w14:textId="77777777" w:rsidR="000F363B" w:rsidRPr="00F949BF" w:rsidRDefault="00F949BF">
      <w:pPr>
        <w:autoSpaceDE w:val="0"/>
        <w:autoSpaceDN w:val="0"/>
        <w:spacing w:before="324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14:paraId="03994D80" w14:textId="77777777" w:rsidR="000F363B" w:rsidRPr="00F949BF" w:rsidRDefault="00F949BF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2B3ED582" w14:textId="77777777" w:rsidR="000F363B" w:rsidRPr="00F949BF" w:rsidRDefault="00F949BF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14:paraId="2491A3EF" w14:textId="77777777" w:rsidR="000F363B" w:rsidRPr="00F949BF" w:rsidRDefault="00F949B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14:paraId="024ADB26" w14:textId="77777777" w:rsidR="000F363B" w:rsidRPr="00F949BF" w:rsidRDefault="00F949BF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14:paraId="0CC5F3AF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14:paraId="212240DE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14:paraId="3A1F4946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5D4ADBB5" w14:textId="77777777" w:rsidR="000F363B" w:rsidRPr="00F949BF" w:rsidRDefault="00F949B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14:paraId="1BDB85AC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4FA3E5EF" w14:textId="77777777" w:rsidR="000F363B" w:rsidRPr="00F949BF" w:rsidRDefault="000F363B">
      <w:pPr>
        <w:autoSpaceDE w:val="0"/>
        <w:autoSpaceDN w:val="0"/>
        <w:spacing w:after="132" w:line="220" w:lineRule="exact"/>
        <w:rPr>
          <w:lang w:val="ru-RU"/>
        </w:rPr>
      </w:pPr>
    </w:p>
    <w:p w14:paraId="5DB8E27B" w14:textId="77777777" w:rsidR="000F363B" w:rsidRPr="00F949BF" w:rsidRDefault="00F949BF">
      <w:pPr>
        <w:autoSpaceDE w:val="0"/>
        <w:autoSpaceDN w:val="0"/>
        <w:spacing w:after="0" w:line="262" w:lineRule="auto"/>
        <w:ind w:left="240" w:right="86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14:paraId="18D56EAA" w14:textId="77777777" w:rsidR="000F363B" w:rsidRPr="00F949BF" w:rsidRDefault="00F949BF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4F032B66" w14:textId="77777777" w:rsidR="000F363B" w:rsidRPr="00F949BF" w:rsidRDefault="00F949B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14:paraId="47A4D85F" w14:textId="77777777" w:rsidR="000F363B" w:rsidRPr="00F949BF" w:rsidRDefault="00F949BF">
      <w:pPr>
        <w:autoSpaceDE w:val="0"/>
        <w:autoSpaceDN w:val="0"/>
        <w:spacing w:before="178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3)  Работа с информацией:</w:t>
      </w:r>
    </w:p>
    <w:p w14:paraId="1A0D9911" w14:textId="77777777" w:rsidR="000F363B" w:rsidRPr="00F949BF" w:rsidRDefault="00F949BF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16B5F1E0" w14:textId="77777777" w:rsidR="000F363B" w:rsidRPr="00F949BF" w:rsidRDefault="00F949BF">
      <w:pPr>
        <w:autoSpaceDE w:val="0"/>
        <w:autoSpaceDN w:val="0"/>
        <w:spacing w:before="192" w:after="0" w:line="262" w:lineRule="auto"/>
        <w:ind w:left="240" w:right="86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14:paraId="5D0CE9E7" w14:textId="77777777" w:rsidR="000F363B" w:rsidRPr="00F949BF" w:rsidRDefault="00F949BF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5376205A" w14:textId="77777777" w:rsidR="000F363B" w:rsidRPr="00F949BF" w:rsidRDefault="00F949BF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14:paraId="75C409F0" w14:textId="77777777" w:rsidR="000F363B" w:rsidRPr="00F949BF" w:rsidRDefault="00F949BF">
      <w:pPr>
        <w:autoSpaceDE w:val="0"/>
        <w:autoSpaceDN w:val="0"/>
        <w:spacing w:before="178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14:paraId="7CBE35F1" w14:textId="77777777" w:rsidR="000F363B" w:rsidRPr="00F949BF" w:rsidRDefault="00F949BF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утверждения, проверять их истинность; строить логическое рассуждение;</w:t>
      </w:r>
    </w:p>
    <w:p w14:paraId="28286533" w14:textId="77777777" w:rsidR="000F363B" w:rsidRPr="00F949BF" w:rsidRDefault="00F949BF">
      <w:pPr>
        <w:autoSpaceDE w:val="0"/>
        <w:autoSpaceDN w:val="0"/>
        <w:spacing w:before="238" w:after="0" w:line="230" w:lineRule="auto"/>
        <w:jc w:val="center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14:paraId="30BF18BD" w14:textId="77777777" w:rsidR="000F363B" w:rsidRPr="00F949BF" w:rsidRDefault="00F949BF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ответ;</w:t>
      </w:r>
    </w:p>
    <w:p w14:paraId="2E24E1E1" w14:textId="77777777" w:rsidR="000F363B" w:rsidRPr="00F949BF" w:rsidRDefault="00F949BF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57FA38B2" w14:textId="77777777" w:rsidR="000F363B" w:rsidRPr="00F949BF" w:rsidRDefault="00F949BF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355DFB34" w14:textId="77777777" w:rsidR="000F363B" w:rsidRPr="00F949BF" w:rsidRDefault="00F949BF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717ABB00" w14:textId="77777777" w:rsidR="000F363B" w:rsidRPr="00F949BF" w:rsidRDefault="00F949BF">
      <w:pPr>
        <w:autoSpaceDE w:val="0"/>
        <w:autoSpaceDN w:val="0"/>
        <w:spacing w:before="240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алгоритмах: воспроизводить, дополнять, исправлять деформированные;</w:t>
      </w:r>
    </w:p>
    <w:p w14:paraId="0C64E949" w14:textId="77777777" w:rsidR="000F363B" w:rsidRPr="00F949BF" w:rsidRDefault="00F949BF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по аналогии;</w:t>
      </w:r>
    </w:p>
    <w:p w14:paraId="165659C8" w14:textId="77777777" w:rsidR="000F363B" w:rsidRPr="00F949BF" w:rsidRDefault="00F949BF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составлять тексты заданий, аналогичные типовым изученным.</w:t>
      </w:r>
    </w:p>
    <w:p w14:paraId="09BF1358" w14:textId="77777777" w:rsidR="000F363B" w:rsidRPr="00F949BF" w:rsidRDefault="00F949BF">
      <w:pPr>
        <w:autoSpaceDE w:val="0"/>
        <w:autoSpaceDN w:val="0"/>
        <w:spacing w:before="178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14:paraId="0255C79A" w14:textId="77777777" w:rsidR="000F363B" w:rsidRPr="00F949BF" w:rsidRDefault="00F949BF">
      <w:pPr>
        <w:autoSpaceDE w:val="0"/>
        <w:autoSpaceDN w:val="0"/>
        <w:spacing w:before="190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14:paraId="2FD70E00" w14:textId="77777777" w:rsidR="000F363B" w:rsidRPr="00F949BF" w:rsidRDefault="00F949BF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14:paraId="6840F289" w14:textId="77777777" w:rsidR="000F363B" w:rsidRPr="00F949BF" w:rsidRDefault="00F949BF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14:paraId="1EA56F20" w14:textId="77777777" w:rsidR="000F363B" w:rsidRPr="00F949BF" w:rsidRDefault="00F949BF">
      <w:pPr>
        <w:autoSpaceDE w:val="0"/>
        <w:autoSpaceDN w:val="0"/>
        <w:spacing w:before="178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14:paraId="4BA4F40B" w14:textId="77777777" w:rsidR="000F363B" w:rsidRPr="00F949BF" w:rsidRDefault="00F949BF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14:paraId="12332689" w14:textId="77777777" w:rsidR="000F363B" w:rsidRPr="00F949BF" w:rsidRDefault="00F949BF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14:paraId="4F5A15C2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14:paraId="4E0191F6" w14:textId="77777777" w:rsidR="000F363B" w:rsidRPr="00F949BF" w:rsidRDefault="000F363B">
      <w:pPr>
        <w:autoSpaceDE w:val="0"/>
        <w:autoSpaceDN w:val="0"/>
        <w:spacing w:after="144" w:line="220" w:lineRule="exact"/>
        <w:rPr>
          <w:lang w:val="ru-RU"/>
        </w:rPr>
      </w:pPr>
    </w:p>
    <w:p w14:paraId="2D496615" w14:textId="77777777" w:rsidR="000F363B" w:rsidRPr="00F949BF" w:rsidRDefault="00F949BF">
      <w:pPr>
        <w:autoSpaceDE w:val="0"/>
        <w:autoSpaceDN w:val="0"/>
        <w:spacing w:after="0" w:line="262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14:paraId="73DDF3B1" w14:textId="77777777" w:rsidR="000F363B" w:rsidRPr="00F949BF" w:rsidRDefault="00F949B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14:paraId="24DAB2C1" w14:textId="77777777" w:rsidR="000F363B" w:rsidRPr="00F949BF" w:rsidRDefault="00F949BF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75086DDA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14:paraId="5F6B38EF" w14:textId="77777777" w:rsidR="000F363B" w:rsidRPr="00F949BF" w:rsidRDefault="00F949BF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14:paraId="2F7402AA" w14:textId="77777777" w:rsidR="000F363B" w:rsidRPr="00F949BF" w:rsidRDefault="00F949BF">
      <w:pPr>
        <w:autoSpaceDE w:val="0"/>
        <w:autoSpaceDN w:val="0"/>
        <w:spacing w:before="180" w:after="0" w:line="271" w:lineRule="auto"/>
        <w:ind w:left="420" w:right="7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1097056F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14:paraId="0CB8265B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0FA418EC" w14:textId="77777777" w:rsidR="000F363B" w:rsidRPr="00F949BF" w:rsidRDefault="00F949BF">
      <w:pPr>
        <w:autoSpaceDE w:val="0"/>
        <w:autoSpaceDN w:val="0"/>
        <w:spacing w:before="322"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14:paraId="255CE17D" w14:textId="77777777" w:rsidR="000F363B" w:rsidRPr="00F949BF" w:rsidRDefault="00F949BF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в 3 классе  обучающийся научится:</w:t>
      </w:r>
    </w:p>
    <w:p w14:paraId="77434462" w14:textId="77777777" w:rsidR="000F363B" w:rsidRPr="00F949BF" w:rsidRDefault="00F949BF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упорядочивать числа в пределах 1000; </w:t>
      </w:r>
    </w:p>
    <w:p w14:paraId="6AA36AD8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число большее/меньшее данного числа на заданное число, в заданное число раз (в пределах 1000); </w:t>
      </w:r>
    </w:p>
    <w:p w14:paraId="1A46DB6E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 w:right="432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—устно и письменно); </w:t>
      </w:r>
    </w:p>
    <w:p w14:paraId="2B5CC136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действия умножение и деление с числами 0 и 1, деление с остатком; </w:t>
      </w:r>
    </w:p>
    <w:p w14:paraId="206CFB94" w14:textId="77777777" w:rsidR="000F363B" w:rsidRPr="00F949BF" w:rsidRDefault="00F949BF">
      <w:pPr>
        <w:autoSpaceDE w:val="0"/>
        <w:autoSpaceDN w:val="0"/>
        <w:spacing w:before="190" w:after="0" w:line="278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 </w:t>
      </w:r>
    </w:p>
    <w:p w14:paraId="0FFC10C5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неизвестный компонент арифметического действия; </w:t>
      </w:r>
    </w:p>
    <w:p w14:paraId="541C0B4A" w14:textId="77777777" w:rsidR="000F363B" w:rsidRPr="00F949BF" w:rsidRDefault="00F949BF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 </w:t>
      </w:r>
    </w:p>
    <w:p w14:paraId="52E9F8CA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преобразовывать одни единицы данной величины в другие; </w:t>
      </w:r>
    </w:p>
    <w:p w14:paraId="74FA2E3A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с помощью цифровых и аналоговых приборов, измерительных инструментов длину, массу, время; </w:t>
      </w:r>
    </w:p>
    <w:p w14:paraId="3CCC66E6" w14:textId="77777777" w:rsidR="000F363B" w:rsidRPr="00F949BF" w:rsidRDefault="00F949BF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прикидку и оценку результата измерений; </w:t>
      </w:r>
    </w:p>
    <w:p w14:paraId="08945AE7" w14:textId="77777777" w:rsidR="000F363B" w:rsidRPr="00F949BF" w:rsidRDefault="00F949BF">
      <w:pPr>
        <w:autoSpaceDE w:val="0"/>
        <w:autoSpaceDN w:val="0"/>
        <w:spacing w:before="190" w:after="0" w:line="262" w:lineRule="auto"/>
        <w:ind w:left="420" w:right="576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 </w:t>
      </w:r>
    </w:p>
    <w:p w14:paraId="3E6FFF20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364" w:right="700" w:bottom="482" w:left="666" w:header="720" w:footer="720" w:gutter="0"/>
          <w:cols w:space="720" w:equalWidth="0">
            <w:col w:w="10534" w:space="0"/>
          </w:cols>
          <w:docGrid w:linePitch="360"/>
        </w:sectPr>
      </w:pPr>
    </w:p>
    <w:p w14:paraId="699B32BC" w14:textId="77777777" w:rsidR="000F363B" w:rsidRPr="00F949BF" w:rsidRDefault="000F363B">
      <w:pPr>
        <w:autoSpaceDE w:val="0"/>
        <w:autoSpaceDN w:val="0"/>
        <w:spacing w:after="108" w:line="220" w:lineRule="exact"/>
        <w:rPr>
          <w:lang w:val="ru-RU"/>
        </w:rPr>
      </w:pPr>
    </w:p>
    <w:p w14:paraId="01F63469" w14:textId="77777777" w:rsidR="000F363B" w:rsidRPr="00F949BF" w:rsidRDefault="00F949BF">
      <w:pPr>
        <w:autoSpaceDE w:val="0"/>
        <w:autoSpaceDN w:val="0"/>
        <w:spacing w:after="0" w:line="348" w:lineRule="auto"/>
        <w:rPr>
          <w:lang w:val="ru-RU"/>
        </w:rPr>
      </w:pP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называть, находить долю величины (половина, четверть);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величины, выраженные долями;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сложение и вычитание однородных величин, умножение и деление величины на однозначное число;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конструировать прямоугольник из данных фигур (квадратов), делить прямоугольник, многоугольник на заданные части;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фигуры по площади (наложение, сопоставление числовых значений);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периметр прямоугольника (квадрата), площадь прямоугольника (квадрата), используя правило/алгоритм;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 со словами: «все»,«некоторые», «и», «каждый», «если…, то…»;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формулировать утверждение (вывод), строить логические рассуждения (одно/двухшаговые), в том числе с использованием изученных связок;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классифицировать объекты по одному, двум признакам; извлекать и использовать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информацию, представленную в таблицах с данными о реальных процессах и явлениях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окружающего мира (например, расписание, режим работы), в предметах повседневной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жизни (например, ярлык, этикетка);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структурировать информацию: заполнять простейшие таблицы по образцу;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составлять план выполнения учебного задания и следовать ему;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действия по алгоритму;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математические объекты (находить общее, различное, уникальное);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верное решение математической задачи. </w:t>
      </w:r>
    </w:p>
    <w:p w14:paraId="5D455903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328" w:right="728" w:bottom="1440" w:left="1086" w:header="720" w:footer="720" w:gutter="0"/>
          <w:cols w:space="720" w:equalWidth="0">
            <w:col w:w="10086" w:space="0"/>
          </w:cols>
          <w:docGrid w:linePitch="360"/>
        </w:sectPr>
      </w:pPr>
    </w:p>
    <w:p w14:paraId="4874C320" w14:textId="77777777" w:rsidR="000F363B" w:rsidRPr="00F949BF" w:rsidRDefault="000F363B">
      <w:pPr>
        <w:autoSpaceDE w:val="0"/>
        <w:autoSpaceDN w:val="0"/>
        <w:spacing w:after="64" w:line="220" w:lineRule="exact"/>
        <w:rPr>
          <w:lang w:val="ru-RU"/>
        </w:rPr>
      </w:pPr>
    </w:p>
    <w:p w14:paraId="426E76D8" w14:textId="77777777" w:rsidR="000F363B" w:rsidRDefault="00F949BF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0F363B" w14:paraId="0053F7CD" w14:textId="7777777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21C9B" w14:textId="77777777" w:rsidR="000F363B" w:rsidRDefault="00F949BF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4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A01B81" w14:textId="77777777" w:rsidR="000F363B" w:rsidRPr="00F949BF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4C22B8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DCB440" w14:textId="77777777" w:rsidR="000F363B" w:rsidRDefault="00F949BF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4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BD910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2FE2C" w14:textId="77777777" w:rsidR="000F363B" w:rsidRDefault="00F949BF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DC323" w14:textId="77777777" w:rsidR="000F363B" w:rsidRDefault="00F949BF">
            <w:pPr>
              <w:autoSpaceDE w:val="0"/>
              <w:autoSpaceDN w:val="0"/>
              <w:spacing w:before="78" w:after="0" w:line="250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0F363B" w14:paraId="00F57438" w14:textId="77777777" w:rsidTr="00F949BF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0561E09" w14:textId="77777777" w:rsidR="000F363B" w:rsidRDefault="000F363B"/>
        </w:tc>
        <w:tc>
          <w:tcPr>
            <w:tcW w:w="410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2CAF956" w14:textId="77777777" w:rsidR="000F363B" w:rsidRDefault="000F363B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FCC5E10" w14:textId="77777777" w:rsidR="000F363B" w:rsidRDefault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1758A" w14:textId="5B497E35" w:rsidR="000F363B" w:rsidRPr="00574567" w:rsidRDefault="00574567" w:rsidP="004C4379">
            <w:pPr>
              <w:autoSpaceDE w:val="0"/>
              <w:autoSpaceDN w:val="0"/>
              <w:spacing w:before="78" w:after="0" w:line="245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</w:t>
            </w:r>
            <w:r w:rsidR="004C4379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кущий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контроль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46EE00" w14:textId="77777777" w:rsidR="000F363B" w:rsidRDefault="00F949BF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804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C2538B0" w14:textId="77777777" w:rsidR="000F363B" w:rsidRDefault="000F363B"/>
        </w:tc>
        <w:tc>
          <w:tcPr>
            <w:tcW w:w="421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AFC84BD" w14:textId="77777777" w:rsidR="000F363B" w:rsidRDefault="000F363B"/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47D35DB" w14:textId="77777777" w:rsidR="000F363B" w:rsidRDefault="000F363B"/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287DB51" w14:textId="77777777" w:rsidR="000F363B" w:rsidRDefault="000F363B"/>
        </w:tc>
      </w:tr>
      <w:tr w:rsidR="000F363B" w14:paraId="139F1B5E" w14:textId="77777777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7827E3" w14:textId="77777777" w:rsidR="000F363B" w:rsidRDefault="00F949B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Числа</w:t>
            </w:r>
          </w:p>
        </w:tc>
      </w:tr>
      <w:tr w:rsidR="000F363B" w:rsidRPr="005E1C08" w14:paraId="002533F8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E9934E" w14:textId="77777777" w:rsidR="000F363B" w:rsidRDefault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C4ECFA" w14:textId="77777777" w:rsidR="000F363B" w:rsidRPr="00F949BF" w:rsidRDefault="00F949B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в пределах 1000: чтение, запись, сравнение, представление в виде суммы разрядных слагаемых.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DC42443" w14:textId="77777777" w:rsidR="000F363B" w:rsidRPr="001D36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AFF87A" w14:textId="46A9CE30" w:rsidR="000F363B" w:rsidRPr="004B5D41" w:rsidRDefault="004B5D4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C4DDE" w14:textId="2999A701" w:rsidR="000F363B" w:rsidRDefault="000F363B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A406B4" w14:textId="77777777" w:rsidR="000F363B" w:rsidRDefault="000F363B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2050C" w14:textId="77777777" w:rsidR="000F363B" w:rsidRPr="00F949BF" w:rsidRDefault="00F949B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89F82" w14:textId="77777777" w:rsidR="000F363B" w:rsidRPr="00F949BF" w:rsidRDefault="00F949B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F924BE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7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7FC2BB2" w14:textId="4B035148" w:rsidR="000F363B" w:rsidRPr="005D1843" w:rsidRDefault="005E1C08" w:rsidP="00574567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hyperlink r:id="rId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D184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:rsidRPr="005E1C08" w14:paraId="562B2772" w14:textId="77777777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75E94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041110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Равенства и неравенства: чтение, составление, установление истинности (верное/неверное).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E0F44A4" w14:textId="77777777" w:rsidR="00F949BF" w:rsidRPr="001D36B0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C91967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E05C62" w14:textId="06A8AA9B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4FEE1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2F16E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24CDD2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D58E2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FF8C85C" w14:textId="63E7AB85" w:rsidR="00F949BF" w:rsidRPr="005D1843" w:rsidRDefault="005E1C08" w:rsidP="00574567">
            <w:pPr>
              <w:rPr>
                <w:lang w:val="ru-RU"/>
              </w:rPr>
            </w:pPr>
            <w:hyperlink r:id="rId1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D184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14:paraId="70A6378C" w14:textId="7777777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518D4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663BF" w14:textId="77777777" w:rsidR="00F949BF" w:rsidRP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Увеличение/уменьшение числа в несколько раз.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B8D4AFC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29305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EFFC1" w14:textId="0FA5BC9A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68041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32218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FBC85" w14:textId="77777777" w:rsid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Контрольная работа;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7368C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1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0D90374D" w14:textId="58347758" w:rsidR="00F949BF" w:rsidRDefault="005E1C08" w:rsidP="00574567">
            <w:hyperlink r:id="rId2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2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2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</w:tr>
      <w:tr w:rsidR="00F949BF" w14:paraId="5D91F49E" w14:textId="77777777">
        <w:trPr>
          <w:trHeight w:hRule="exact" w:val="14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ADE701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83CFA1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Кратное сравнение чисел.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8C12B28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164F1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AA28FF" w14:textId="64410D93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3A85B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EB6A7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Обнаружение и проверка общего свойства группы чисел, поиск уникальных свойств числа из группы чисел;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использование латинских букв для записи свойств арифметических действий, обозначения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1E76D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4B67A4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28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15183ABC" w14:textId="42D3BDBE" w:rsidR="00F949BF" w:rsidRDefault="005E1C08" w:rsidP="00574567">
            <w:hyperlink r:id="rId2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436245B0" w14:textId="77777777" w:rsidR="000F363B" w:rsidRDefault="000F363B">
      <w:pPr>
        <w:autoSpaceDE w:val="0"/>
        <w:autoSpaceDN w:val="0"/>
        <w:spacing w:after="0" w:line="14" w:lineRule="exact"/>
      </w:pPr>
    </w:p>
    <w:p w14:paraId="2C18472E" w14:textId="77777777" w:rsidR="000F363B" w:rsidRDefault="000F363B">
      <w:pPr>
        <w:sectPr w:rsidR="000F363B">
          <w:pgSz w:w="16840" w:h="11900"/>
          <w:pgMar w:top="282" w:right="640" w:bottom="71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A6F8C2C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0F363B" w14:paraId="06B0B7E3" w14:textId="77777777">
        <w:trPr>
          <w:trHeight w:hRule="exact" w:val="30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61535E" w14:textId="77777777" w:rsidR="000F363B" w:rsidRDefault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81FC2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Свойства чисел.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C770A74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D8C7BA" w14:textId="77777777" w:rsidR="000F363B" w:rsidRDefault="000F363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72FE45" w14:textId="2EB2B1FF" w:rsidR="000F363B" w:rsidRDefault="000F363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14C6C" w14:textId="77777777" w:rsidR="000F363B" w:rsidRDefault="000F363B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D9D48" w14:textId="77777777" w:rsidR="000F363B" w:rsidRPr="00F949BF" w:rsidRDefault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использование латинских букв для записи свойств арифметических действий, обозначения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фигур;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представлением числа разными способами (в виде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предметной модели, суммы разрядных слагаемых,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словесной или цифровой записи), использованием числовых данных для построения утверждения, математического текста с числовыми данными (например, текста объяснения) и проверки его истинности;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предстоящей работы; определение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последовательности учебных действий;;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7A907" w14:textId="77777777" w:rsidR="000F363B" w:rsidRDefault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DA36CF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35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F1C2B2A" w14:textId="73758581" w:rsidR="000F363B" w:rsidRDefault="005E1C08" w:rsidP="00574567">
            <w:pPr>
              <w:autoSpaceDE w:val="0"/>
              <w:autoSpaceDN w:val="0"/>
              <w:spacing w:before="78" w:after="0" w:line="252" w:lineRule="auto"/>
              <w:ind w:left="72"/>
            </w:pPr>
            <w:hyperlink r:id="rId3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0F363B" w14:paraId="64C154F6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B39D6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368D54" w14:textId="77777777" w:rsidR="000F363B" w:rsidRPr="001D36B0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D8870A" w14:textId="77777777" w:rsidR="000F363B" w:rsidRDefault="000F363B"/>
        </w:tc>
      </w:tr>
      <w:tr w:rsidR="000F363B" w14:paraId="61312582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E54266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Величины</w:t>
            </w:r>
          </w:p>
        </w:tc>
      </w:tr>
      <w:tr w:rsidR="00F949BF" w14:paraId="76BCA3DB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78DFFE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5DF19" w14:textId="77777777" w:rsidR="00F949BF" w:rsidRP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Масса (единица массы — грамм); соотношение между килограммом и  граммом; отношение «тяжелее/легче на/в».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BCBB65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6DC82A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A4CF1F" w14:textId="18634534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AA643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9358D" w14:textId="77777777" w:rsidR="00F949BF" w:rsidRP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3D483A90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определять с помощью цифровых и аналоговых приборов,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измерительных инструментов длину, массу, время;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прикидку и оценку результата измерений; определять продолжительность события.;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B8613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EED972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42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A533F9F" w14:textId="5D18C3A7" w:rsidR="00F949BF" w:rsidRDefault="005E1C08" w:rsidP="00574567">
            <w:hyperlink r:id="rId4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4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4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</w:tr>
      <w:tr w:rsidR="00F949BF" w14:paraId="23CC36A0" w14:textId="77777777">
        <w:trPr>
          <w:trHeight w:hRule="exact" w:val="26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6F462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3A15C3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Стоимость (единицы — рубль, копейка); установление отношения «дороже/дешевле на/в».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F61C297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72F225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C066BB" w14:textId="33628CE5" w:rsidR="00F949BF" w:rsidRDefault="00F949BF" w:rsidP="00302C46">
            <w:pPr>
              <w:autoSpaceDE w:val="0"/>
              <w:autoSpaceDN w:val="0"/>
              <w:spacing w:before="78" w:after="0" w:line="230" w:lineRule="auto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20659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A6C2E" w14:textId="77777777" w:rsidR="00F949BF" w:rsidRP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1085177A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E252F9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7651C8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49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71960860" w14:textId="342C5740" w:rsidR="00F949BF" w:rsidRDefault="005E1C08" w:rsidP="00574567">
            <w:hyperlink r:id="rId5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5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5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6C585364" w14:textId="77777777" w:rsidR="000F363B" w:rsidRDefault="000F363B">
      <w:pPr>
        <w:autoSpaceDE w:val="0"/>
        <w:autoSpaceDN w:val="0"/>
        <w:spacing w:after="0" w:line="14" w:lineRule="exact"/>
      </w:pPr>
    </w:p>
    <w:p w14:paraId="1384172C" w14:textId="77777777" w:rsidR="000F363B" w:rsidRDefault="000F363B">
      <w:pPr>
        <w:sectPr w:rsidR="000F363B">
          <w:pgSz w:w="16840" w:h="11900"/>
          <w:pgMar w:top="284" w:right="640" w:bottom="67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D799F91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14:paraId="3CFDD603" w14:textId="77777777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EB5A70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94F94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Соотношение «цена, количество, стоимость» в практической ситуации</w:t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F6ED93F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914917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DACEF" w14:textId="081DDD4A" w:rsidR="00F949BF" w:rsidRDefault="00302C46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FFB6E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D840D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EFD671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8AEE5A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56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2A028039" w14:textId="36E6DAEC" w:rsidR="00F949BF" w:rsidRDefault="005E1C08" w:rsidP="00574567">
            <w:hyperlink r:id="rId5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5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5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6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6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6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</w:tr>
      <w:tr w:rsidR="00F949BF" w:rsidRPr="005E1C08" w14:paraId="36F3961D" w14:textId="77777777">
        <w:trPr>
          <w:trHeight w:hRule="exact" w:val="265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7F99E" w14:textId="77777777" w:rsidR="00F949BF" w:rsidRDefault="00F949BF" w:rsidP="00F949BF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001C01" w14:textId="77777777" w:rsid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Время (единица времени  — секунда); установление отношения «быстрее/ медленнее на/в».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Соотношение«начало, окончание, продолжительность события» в практической ситуации.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13F4B12" w14:textId="77777777" w:rsidR="00F949BF" w:rsidRDefault="00F949BF" w:rsidP="00F949B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2FE349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2F10A8" w14:textId="4B7E6943" w:rsidR="00F949BF" w:rsidRDefault="00302C46" w:rsidP="00F949B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9ECC27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0AED2E" w14:textId="77777777" w:rsidR="00F949BF" w:rsidRPr="00F949BF" w:rsidRDefault="00F949BF" w:rsidP="00F949BF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3D39BEAD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54B8D4" w14:textId="77777777" w:rsidR="00F949BF" w:rsidRPr="00F949BF" w:rsidRDefault="00F949BF" w:rsidP="00F949B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2B472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63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438FE2" w14:textId="32A16935" w:rsidR="00F949BF" w:rsidRPr="005D1843" w:rsidRDefault="005E1C08" w:rsidP="00574567">
            <w:pPr>
              <w:rPr>
                <w:lang w:val="ru-RU"/>
              </w:rPr>
            </w:pPr>
            <w:hyperlink r:id="rId6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6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6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6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6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6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D184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14:paraId="5B4A645A" w14:textId="77777777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2952D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1B37E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Длина (единица длины  — миллиметр, километр); соотношение между величинами в  пределах тысячи.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23FC1F0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FF3DF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B8A20" w14:textId="4B991744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2EDED8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7C9A1" w14:textId="77777777" w:rsidR="00F949BF" w:rsidRP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3D6EF211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494214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44ACA0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70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6978D32D" w14:textId="069F2B8D" w:rsidR="00F949BF" w:rsidRDefault="005E1C08" w:rsidP="00574567">
            <w:hyperlink r:id="rId7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7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7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7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7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7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4FF8A5F7" w14:textId="77777777" w:rsidR="000F363B" w:rsidRDefault="000F363B">
      <w:pPr>
        <w:autoSpaceDE w:val="0"/>
        <w:autoSpaceDN w:val="0"/>
        <w:spacing w:after="0" w:line="14" w:lineRule="exact"/>
      </w:pPr>
    </w:p>
    <w:p w14:paraId="1103C355" w14:textId="77777777" w:rsidR="000F363B" w:rsidRDefault="000F363B">
      <w:pPr>
        <w:sectPr w:rsidR="000F363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58695C1C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14:paraId="2C966B9C" w14:textId="77777777">
        <w:trPr>
          <w:trHeight w:hRule="exact" w:val="386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FF7BE8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15609" w14:textId="1DDB9057" w:rsidR="00F949BF" w:rsidRPr="00302C46" w:rsidRDefault="00302C46" w:rsidP="00F949BF">
            <w:pPr>
              <w:rPr>
                <w:lang w:val="ru-RU"/>
              </w:rPr>
            </w:pPr>
            <w:r w:rsidRPr="00302C46">
              <w:rPr>
                <w:rStyle w:val="af6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  <w:lang w:val="ru-RU"/>
              </w:rPr>
              <w:t>Площадь (единицы площади</w:t>
            </w:r>
            <w:r>
              <w:rPr>
                <w:rStyle w:val="af6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02C46">
              <w:rPr>
                <w:rStyle w:val="af6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— квадратный метр, квадратный сантиметр, квадратный дециметр).</w:t>
            </w:r>
            <w:r w:rsidR="00F949BF" w:rsidRPr="00302C4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58E808A" w14:textId="355D6AC7" w:rsidR="00F949BF" w:rsidRPr="00302C46" w:rsidRDefault="00302C46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63633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BA3D55" w14:textId="4B1E6312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CFDAFF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11885" w14:textId="77777777" w:rsidR="00F949BF" w:rsidRP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7AE65C69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Представление значения величины в заданных единицах, комментирование перехода от одних единиц к другим (однородным);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742DE4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8FA9F2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77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6E116682" w14:textId="277780E2" w:rsidR="00F949BF" w:rsidRDefault="005E1C08" w:rsidP="00574567">
            <w:hyperlink r:id="rId7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7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</w:tr>
      <w:tr w:rsidR="00F949BF" w14:paraId="4EF3779F" w14:textId="77777777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B062E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18E9A1" w14:textId="77A472F8" w:rsidR="00F949BF" w:rsidRPr="00302C46" w:rsidRDefault="00302C46" w:rsidP="00F949BF">
            <w:pPr>
              <w:rPr>
                <w:lang w:val="ru-RU"/>
              </w:rPr>
            </w:pPr>
            <w:r w:rsidRPr="00302C46">
              <w:rPr>
                <w:rStyle w:val="af6"/>
                <w:rFonts w:ascii="LiberationSerif" w:hAnsi="LiberationSerif"/>
                <w:color w:val="000000"/>
                <w:sz w:val="20"/>
                <w:szCs w:val="20"/>
                <w:shd w:val="clear" w:color="auto" w:fill="FFFFFF"/>
                <w:lang w:val="ru-RU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BC793F1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833ED9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0ECA73" w14:textId="67CB7B6F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9596C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686530" w14:textId="77777777" w:rsidR="00F949BF" w:rsidRP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Учебный диалог: обсуждение практических ситуаций.</w:t>
            </w:r>
          </w:p>
          <w:p w14:paraId="03FEACFF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Ситуации необходимого перехода от одних единиц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измерения величины к другим. Установление отношения (больше, меньше, равно) между значениями величины, представленными в разных единицах. Применение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соотношений между величинами в ситуациях купли-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продажи, движения, работы. Прикидка значения величины на глаз, проверка измерением, расчётами;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3F5BD9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15C25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84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05B369EE" w14:textId="7848BC4C" w:rsidR="00F949BF" w:rsidRDefault="005E1C08" w:rsidP="00574567">
            <w:hyperlink r:id="rId8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8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8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9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F949BF" w:rsidRPr="005E1C08" w14:paraId="317A1816" w14:textId="77777777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0F663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2FCAB" w14:textId="77777777" w:rsidR="00302C46" w:rsidRPr="00302C46" w:rsidRDefault="00302C46" w:rsidP="00302C46">
            <w:pPr>
              <w:rPr>
                <w:rFonts w:ascii="LiberationSerif" w:hAnsi="LiberationSerif" w:hint="eastAsia"/>
                <w:color w:val="000000"/>
                <w:sz w:val="20"/>
                <w:szCs w:val="20"/>
                <w:lang w:val="ru-RU"/>
              </w:rPr>
            </w:pPr>
            <w:r w:rsidRPr="00302C46">
              <w:rPr>
                <w:rFonts w:ascii="LiberationSerif" w:hAnsi="LiberationSerif"/>
                <w:b/>
                <w:bCs/>
                <w:color w:val="000000"/>
                <w:sz w:val="20"/>
                <w:szCs w:val="20"/>
                <w:lang w:val="ru-RU"/>
              </w:rPr>
              <w:br/>
            </w:r>
            <w:r w:rsidRPr="00302C46">
              <w:rPr>
                <w:rStyle w:val="af6"/>
                <w:rFonts w:ascii="LiberationSerif" w:hAnsi="LiberationSerif"/>
                <w:color w:val="000000"/>
                <w:sz w:val="20"/>
                <w:szCs w:val="20"/>
                <w:lang w:val="ru-RU"/>
              </w:rPr>
              <w:t>Соотношение «больше/ меньше на/в» в ситуации сравнения предметов и</w:t>
            </w:r>
            <w:r>
              <w:rPr>
                <w:rStyle w:val="af6"/>
                <w:rFonts w:ascii="LiberationSerif" w:hAnsi="LiberationSerif"/>
                <w:color w:val="000000"/>
                <w:sz w:val="20"/>
                <w:szCs w:val="20"/>
              </w:rPr>
              <w:t> </w:t>
            </w:r>
            <w:r w:rsidRPr="00302C46">
              <w:rPr>
                <w:rStyle w:val="af6"/>
                <w:rFonts w:ascii="LiberationSerif" w:hAnsi="LiberationSerif"/>
                <w:color w:val="000000"/>
                <w:sz w:val="20"/>
                <w:szCs w:val="20"/>
                <w:lang w:val="ru-RU"/>
              </w:rPr>
              <w:t xml:space="preserve"> объектов на основе измерения величин.</w:t>
            </w:r>
          </w:p>
          <w:p w14:paraId="703915D2" w14:textId="161D406F" w:rsidR="00F949BF" w:rsidRPr="00302C46" w:rsidRDefault="00F949BF" w:rsidP="00F949BF">
            <w:pPr>
              <w:rPr>
                <w:lang w:val="ru-RU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06FBD2" w14:textId="403F1C59" w:rsidR="00F949BF" w:rsidRPr="00302C46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F77BBB" w14:textId="502F4983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52A9F8" w14:textId="55D4789F" w:rsidR="00F949BF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4F84CE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A6BA63" w14:textId="4953A97B" w:rsidR="00F949BF" w:rsidRPr="00F949BF" w:rsidRDefault="00302C46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</w:t>
            </w:r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</w:t>
            </w:r>
            <w:r w:rsidR="00F949BF" w:rsidRPr="00F949BF">
              <w:rPr>
                <w:lang w:val="ru-RU"/>
              </w:rPr>
              <w:br/>
            </w:r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уменьшение в несколько раз) в случаях, сводимых к устным вычислениям; </w:t>
            </w:r>
            <w:r w:rsidR="00F949BF" w:rsidRPr="00F949BF">
              <w:rPr>
                <w:lang w:val="ru-RU"/>
              </w:rPr>
              <w:br/>
            </w:r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="00F949BF" w:rsidRPr="00F949BF">
              <w:rPr>
                <w:lang w:val="ru-RU"/>
              </w:rPr>
              <w:br/>
            </w:r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4942DB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7352B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1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3968BB3" w14:textId="55FF98F9" w:rsidR="00F949BF" w:rsidRPr="005D1843" w:rsidRDefault="005E1C08" w:rsidP="00574567">
            <w:pPr>
              <w:rPr>
                <w:lang w:val="ru-RU"/>
              </w:rPr>
            </w:pPr>
            <w:hyperlink r:id="rId9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9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9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9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9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9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0F363B" w14:paraId="119A5787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FAD777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928B10B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CD167" w14:textId="77777777" w:rsidR="000F363B" w:rsidRDefault="000F363B"/>
        </w:tc>
      </w:tr>
      <w:tr w:rsidR="000F363B" w14:paraId="09558827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1C9A3A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Арифметические действия</w:t>
            </w:r>
          </w:p>
        </w:tc>
      </w:tr>
    </w:tbl>
    <w:p w14:paraId="3154F4EB" w14:textId="77777777" w:rsidR="000F363B" w:rsidRDefault="000F363B">
      <w:pPr>
        <w:autoSpaceDE w:val="0"/>
        <w:autoSpaceDN w:val="0"/>
        <w:spacing w:after="0" w:line="14" w:lineRule="exact"/>
      </w:pPr>
    </w:p>
    <w:p w14:paraId="2344B06B" w14:textId="77777777" w:rsidR="000F363B" w:rsidRDefault="000F363B">
      <w:pPr>
        <w:sectPr w:rsidR="000F363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D30B291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3492F491" w14:textId="77777777">
        <w:trPr>
          <w:trHeight w:hRule="exact" w:val="44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F3944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84E8AE" w14:textId="77777777" w:rsidR="00F949BF" w:rsidRP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Устные вычисления, сводимые к действиям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пределах 100 (табличное и  внетабличное умножение, деление, действия с  круглыми числами).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9DF222B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EA5FC" w14:textId="412415DC" w:rsidR="00F949BF" w:rsidRPr="001D373E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A290A2" w14:textId="0D2BC51D" w:rsidR="00F949BF" w:rsidRPr="00184B72" w:rsidRDefault="00184B72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  <w:lang w:val="ru-RU"/>
              </w:rPr>
            </w:pPr>
            <w:r w:rsidRPr="00184B72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9379C1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B2D854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Прикидка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выполнения действий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7321C1B0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приведение примеров, иллюстрирующих смысл деления с остатком,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интерпретацию результата деления в практической ситуации;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07F76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Контрольная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BC702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98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0F6BBE5" w14:textId="7A7E4F8B" w:rsidR="00F949BF" w:rsidRPr="005D1843" w:rsidRDefault="005E1C08" w:rsidP="00574567">
            <w:pPr>
              <w:rPr>
                <w:lang w:val="ru-RU"/>
              </w:rPr>
            </w:pPr>
            <w:hyperlink r:id="rId9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3ADBDBE0" w14:textId="77777777">
        <w:trPr>
          <w:trHeight w:hRule="exact" w:val="62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BD373F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D13D2" w14:textId="77777777" w:rsid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Письменное сложение, вычитание чисел в пределах 1000.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Действия с  числами 0 и 1.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CEE5860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C122BB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E4130" w14:textId="3A2665F9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7C5CC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C0A83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выполнения действий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0BDC108B" w14:textId="77777777" w:rsidR="00F949BF" w:rsidRPr="00F949BF" w:rsidRDefault="00F949BF" w:rsidP="00F949BF">
            <w:pPr>
              <w:autoSpaceDE w:val="0"/>
              <w:autoSpaceDN w:val="0"/>
              <w:spacing w:before="18" w:after="0" w:line="257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правильности математических утверждений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предметных моделей для объяснения способа (приёма) нахождения неизвестного компонента арифметического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алгоритмы сложения и вычитания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трёхзначных чисел, деления с остатком, установления порядка действий при нахождении значения числового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Составление инструкции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умножения/деления на круглое число, деления чисел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подбором;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36CE1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2FA5C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05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B24B90C" w14:textId="108B7F61" w:rsidR="00F949BF" w:rsidRPr="005D1843" w:rsidRDefault="005E1C08" w:rsidP="00574567">
            <w:pPr>
              <w:rPr>
                <w:lang w:val="ru-RU"/>
              </w:rPr>
            </w:pPr>
            <w:hyperlink r:id="rId10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0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0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1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1F8EE40A" w14:textId="77777777" w:rsidR="000F363B" w:rsidRPr="005D1843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47CF07EF" w14:textId="77777777" w:rsidR="000F363B" w:rsidRPr="005D1843" w:rsidRDefault="000F363B">
      <w:pPr>
        <w:rPr>
          <w:lang w:val="ru-RU"/>
        </w:rPr>
        <w:sectPr w:rsidR="000F363B" w:rsidRPr="005D1843">
          <w:pgSz w:w="16840" w:h="11900"/>
          <w:pgMar w:top="284" w:right="640" w:bottom="29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C702D6B" w14:textId="77777777" w:rsidR="000F363B" w:rsidRPr="005D1843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21532206" w14:textId="77777777">
        <w:trPr>
          <w:trHeight w:hRule="exact" w:val="49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8B5AA8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1B161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Взаимосвязь умножения и  деления.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9EA19D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AF9E5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1BBAE" w14:textId="6E22C7BD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C9D4DB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F7BCD0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выполнения действий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14133695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правильности математических утверждений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использование предметных моделей для объяснения способа (приёма) нахождения неизвестного компонента арифметического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19C64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04ECB8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12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4796CE3" w14:textId="23FA2949" w:rsidR="00F949BF" w:rsidRPr="005D1843" w:rsidRDefault="005E1C08" w:rsidP="00574567">
            <w:pPr>
              <w:rPr>
                <w:lang w:val="ru-RU"/>
              </w:rPr>
            </w:pPr>
            <w:hyperlink r:id="rId11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1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1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1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14:paraId="0FA9EE77" w14:textId="77777777">
        <w:trPr>
          <w:trHeight w:hRule="exact" w:val="34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4D06B1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664DA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Письменное умножение в  столбик, письменное деление уголком.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357F403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8D163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58295" w14:textId="47558609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F49C6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2DFAE3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правильности математических утверждений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FE94A7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C0066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19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7299C1BA" w14:textId="507840A4" w:rsidR="00F949BF" w:rsidRDefault="005E1C08" w:rsidP="00574567">
            <w:hyperlink r:id="rId12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2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2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2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2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2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</w:tbl>
    <w:p w14:paraId="052E024F" w14:textId="77777777" w:rsidR="000F363B" w:rsidRDefault="000F363B">
      <w:pPr>
        <w:autoSpaceDE w:val="0"/>
        <w:autoSpaceDN w:val="0"/>
        <w:spacing w:after="0" w:line="14" w:lineRule="exact"/>
      </w:pPr>
    </w:p>
    <w:p w14:paraId="511B3138" w14:textId="77777777" w:rsidR="000F363B" w:rsidRDefault="000F363B">
      <w:pPr>
        <w:sectPr w:rsidR="000F363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1B3C04BE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18899797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8EA6DE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4752E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7303A15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0FF56" w14:textId="604853E8" w:rsidR="00F949BF" w:rsidRPr="004B5D41" w:rsidRDefault="004B5D41" w:rsidP="00F949B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C05990" w14:textId="3703E229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38C28E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C81E1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фигур); 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5F425F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83A45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26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A8201BD" w14:textId="5FE03292" w:rsidR="00F949BF" w:rsidRPr="005D1843" w:rsidRDefault="005E1C08" w:rsidP="00574567">
            <w:pPr>
              <w:rPr>
                <w:lang w:val="ru-RU"/>
              </w:rPr>
            </w:pPr>
            <w:hyperlink r:id="rId12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2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2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33563A6A" w14:textId="7777777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892CDB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AC5D2" w14:textId="77777777" w:rsidR="00F949BF" w:rsidRP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4D3D14D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111970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9CCCF" w14:textId="2B07FF09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02E2FD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CAC9D2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Прикидка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алгоритмы сложения и вычитания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трёхзначных чисел, деления с остатком, установления порядка действий при нахождении значения числового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AD42D2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030DE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33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BE961B5" w14:textId="200F7DEE" w:rsidR="00F949BF" w:rsidRPr="005D1843" w:rsidRDefault="005E1C08" w:rsidP="00574567">
            <w:pPr>
              <w:rPr>
                <w:lang w:val="ru-RU"/>
              </w:rPr>
            </w:pPr>
            <w:hyperlink r:id="rId13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3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3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65C7B58D" w14:textId="77777777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BD04C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42BAA3" w14:textId="77777777" w:rsidR="00F949BF" w:rsidRPr="00F949BF" w:rsidRDefault="00F949BF" w:rsidP="00F949BF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Переместительное, сочетательное свойства сложения, умножения при вычислениях.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8FF06E8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8F0AF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653E6" w14:textId="6CCFC253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D6EBB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8DBD0C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9A4948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74C2F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40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5FA136B" w14:textId="11F26F3C" w:rsidR="00F949BF" w:rsidRPr="005D1843" w:rsidRDefault="005E1C08" w:rsidP="00574567">
            <w:pPr>
              <w:rPr>
                <w:lang w:val="ru-RU"/>
              </w:rPr>
            </w:pPr>
            <w:hyperlink r:id="rId14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4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4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4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4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4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398CDF94" w14:textId="77777777" w:rsidR="000F363B" w:rsidRPr="005D1843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6C6A062E" w14:textId="77777777" w:rsidR="000F363B" w:rsidRPr="005D1843" w:rsidRDefault="000F363B">
      <w:pPr>
        <w:rPr>
          <w:lang w:val="ru-RU"/>
        </w:rPr>
        <w:sectPr w:rsidR="000F363B" w:rsidRPr="005D1843">
          <w:pgSz w:w="16840" w:h="11900"/>
          <w:pgMar w:top="284" w:right="640" w:bottom="110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A7C159D" w14:textId="77777777" w:rsidR="000F363B" w:rsidRPr="005D1843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14:paraId="4E2052E1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5E819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5EC8A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1296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Нахождение неизвестного компонента арифметического действия.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D401B5C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667F38" w14:textId="77F3D53C" w:rsidR="00F949BF" w:rsidRPr="004B5D41" w:rsidRDefault="004B5D41" w:rsidP="00F949B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2B8FA4" w14:textId="795EE3FC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3249A4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3FE1DB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фигур); 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C8811F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14E868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47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280E780D" w14:textId="5324A051" w:rsidR="00F949BF" w:rsidRDefault="005E1C08" w:rsidP="00574567">
            <w:hyperlink r:id="rId14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4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5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5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F949BF" w14:paraId="5B351549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85881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3.9.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0833BD" w14:textId="77777777" w:rsidR="00F949BF" w:rsidRP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Порядок действий в  числовом выражении, значение числового выражения, содержащего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несколько действий (со скобками/ без скобок), с вычислениями в пределах 1000.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3B5C28F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F5CD2E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D2066" w14:textId="485D21DF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60B5DC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2D735D" w14:textId="77777777" w:rsidR="00F949BF" w:rsidRPr="00F949BF" w:rsidRDefault="00F949BF" w:rsidP="00F949BF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Применение правил порядка выполнения действий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55AFAAB3" w14:textId="77777777" w:rsidR="00F949BF" w:rsidRPr="00F949BF" w:rsidRDefault="00F949BF" w:rsidP="00F949B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46ECA" w14:textId="77777777" w:rsid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F77B7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54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298B2C74" w14:textId="6FB09AA5" w:rsidR="00F949BF" w:rsidRDefault="005E1C08" w:rsidP="00574567">
            <w:hyperlink r:id="rId15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5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5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5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6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F949BF" w14:paraId="08D9481A" w14:textId="77777777">
        <w:trPr>
          <w:trHeight w:hRule="exact" w:val="265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7E85BC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3.10.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D4C91" w14:textId="77777777" w:rsidR="00F949BF" w:rsidRP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Однородные величины: сложение и вычитание.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2CF5DA0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477BD9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66FA91" w14:textId="37E9546F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75222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06CACD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EFC42" w14:textId="77777777" w:rsid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096F4E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161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05402508" w14:textId="32FFB6BD" w:rsidR="00F949BF" w:rsidRDefault="005E1C08" w:rsidP="00574567">
            <w:hyperlink r:id="rId16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6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6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16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16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F949BF" w:rsidRPr="00F949BF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</w:p>
        </w:tc>
      </w:tr>
    </w:tbl>
    <w:p w14:paraId="12AFB6A9" w14:textId="77777777" w:rsidR="000F363B" w:rsidRDefault="000F363B">
      <w:pPr>
        <w:autoSpaceDE w:val="0"/>
        <w:autoSpaceDN w:val="0"/>
        <w:spacing w:after="0" w:line="14" w:lineRule="exact"/>
      </w:pPr>
    </w:p>
    <w:p w14:paraId="79FF211F" w14:textId="77777777" w:rsidR="000F363B" w:rsidRDefault="000F363B">
      <w:pPr>
        <w:sectPr w:rsidR="000F363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4BA69726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789162B7" w14:textId="77777777">
        <w:trPr>
          <w:trHeight w:hRule="exact" w:val="34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01746E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DC81D1" w14:textId="77777777" w:rsidR="00F949BF" w:rsidRP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Равенство с неизвестным числом, записанным буквой.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96D114F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3DCA22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804A4D" w14:textId="0D58F9CC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F3E8C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F3AC7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записи: составление 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проверка правильности математических утверждений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относительно набора математических объектов (чисел, величин, числовых выражений, геометрических фигур); Наблюдение закономерностей, общего и различного в ходе выполнения действий одной ступени (сложения-вычитания, умножения-деления);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ECDCB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7C3C4C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68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BA9B4FF" w14:textId="0621FD77" w:rsidR="00F949BF" w:rsidRPr="005D1843" w:rsidRDefault="005E1C08" w:rsidP="00574567">
            <w:pPr>
              <w:rPr>
                <w:lang w:val="ru-RU"/>
              </w:rPr>
            </w:pPr>
            <w:hyperlink r:id="rId16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47757508" w14:textId="7777777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4FCA4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3.12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D0AA7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Умножение и деление круглого числа на однозначное число.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EEE71DF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93639C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612B37" w14:textId="2973C7ED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3CB1F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5464EA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Устное вычисление в случаях, сводимых к действиям в пределах 100 (действия с десятками, сотнями, умножение и деление на 1, 10, 100). Действия с числами 0 и 1;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вычислений с использованием математической терминологии;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03A33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52B0AA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75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4B5A487" w14:textId="2A502268" w:rsidR="00F949BF" w:rsidRPr="005D1843" w:rsidRDefault="005E1C08" w:rsidP="00574567">
            <w:pPr>
              <w:rPr>
                <w:lang w:val="ru-RU"/>
              </w:rPr>
            </w:pPr>
            <w:hyperlink r:id="rId17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7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7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03D30279" w14:textId="77777777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79145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CC3FB" w14:textId="77777777" w:rsid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288"/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Умножение суммы на  число. Деление трёхзначного числа на  однозначное уголком.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Деление суммы на число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7674BB4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CFFF80" w14:textId="7B57F235" w:rsidR="00F949BF" w:rsidRPr="004B5D41" w:rsidRDefault="004B5D41" w:rsidP="00F949B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89936F" w14:textId="59C98725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EA0388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65C10" w14:textId="77777777" w:rsidR="00F949BF" w:rsidRPr="00F949BF" w:rsidRDefault="00F949BF" w:rsidP="00F949BF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Упражнения: устные и письменные приёмы вычислений; Применение правил порядка выполнения действий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предложенной ситуации и при конструирование числового выражения с заданным порядком выполнения действий.</w:t>
            </w:r>
          </w:p>
          <w:p w14:paraId="15569B9F" w14:textId="77777777" w:rsidR="00F949BF" w:rsidRPr="00F949BF" w:rsidRDefault="00F949BF" w:rsidP="00F949BF">
            <w:pPr>
              <w:autoSpaceDE w:val="0"/>
              <w:autoSpaceDN w:val="0"/>
              <w:spacing w:before="18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числовых выражений без вычислений;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 на самоконтроль: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CD304" w14:textId="77777777" w:rsidR="00F949BF" w:rsidRPr="00F949BF" w:rsidRDefault="00F949BF" w:rsidP="00F949B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595D25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2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9581965" w14:textId="7D571E18" w:rsidR="00F949BF" w:rsidRPr="005D1843" w:rsidRDefault="005E1C08" w:rsidP="00574567">
            <w:pPr>
              <w:rPr>
                <w:lang w:val="ru-RU"/>
              </w:rPr>
            </w:pPr>
            <w:hyperlink r:id="rId18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8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8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D184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0F363B" w14:paraId="2C6A3D90" w14:textId="77777777">
        <w:trPr>
          <w:trHeight w:hRule="exact" w:val="350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129A12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1AD94A2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48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BDA81" w14:textId="77777777" w:rsidR="000F363B" w:rsidRDefault="000F363B"/>
        </w:tc>
      </w:tr>
      <w:tr w:rsidR="000F363B" w14:paraId="620B5F7B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887B8" w14:textId="77777777" w:rsidR="000F363B" w:rsidRDefault="00F949BF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Текстовые задачи</w:t>
            </w:r>
          </w:p>
        </w:tc>
      </w:tr>
    </w:tbl>
    <w:p w14:paraId="695AD005" w14:textId="77777777" w:rsidR="000F363B" w:rsidRDefault="000F363B">
      <w:pPr>
        <w:autoSpaceDE w:val="0"/>
        <w:autoSpaceDN w:val="0"/>
        <w:spacing w:after="0" w:line="14" w:lineRule="exact"/>
      </w:pPr>
    </w:p>
    <w:p w14:paraId="5BEB3498" w14:textId="77777777" w:rsidR="000F363B" w:rsidRDefault="000F363B">
      <w:pPr>
        <w:sectPr w:rsidR="000F363B">
          <w:pgSz w:w="16840" w:h="11900"/>
          <w:pgMar w:top="284" w:right="640" w:bottom="104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694D90D2" w14:textId="77777777" w:rsidR="000F363B" w:rsidRDefault="000F363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678B2ED3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B9ADD1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E097C" w14:textId="77777777" w:rsidR="00F949BF" w:rsidRPr="00F949BF" w:rsidRDefault="00F949BF" w:rsidP="00F949BF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текстовой задачей: анализ данных 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отношений, представление на модели, планирование хода решения задач, решение арифметическим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способом.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CEBCBA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B0DF3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C31012" w14:textId="23526B30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C78D9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C515D7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нахождение одной из трёх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взаимосвязанных величин при решении задач («на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движение», «на работу» и пр.);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Описание хода рассуждения для решения задачи: по вопросам, с комментированием, составлением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действиям и с помощью числового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Моделирование: восстановление хода решения задачи по числовому выражению или другой записи её решения.</w:t>
            </w:r>
          </w:p>
          <w:p w14:paraId="1AE3C06F" w14:textId="77777777" w:rsidR="00F949BF" w:rsidRPr="00F949BF" w:rsidRDefault="00F949BF" w:rsidP="00F949BF">
            <w:pPr>
              <w:autoSpaceDE w:val="0"/>
              <w:autoSpaceDN w:val="0"/>
              <w:spacing w:before="18" w:after="0" w:line="252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его получения;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5A284F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F72B8E" w14:textId="77777777" w:rsidR="00574567" w:rsidRPr="0057456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89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53C92B33" w14:textId="1A4EE5C8" w:rsidR="00F949BF" w:rsidRPr="00F949BF" w:rsidRDefault="005E1C08" w:rsidP="00574567">
            <w:pPr>
              <w:rPr>
                <w:lang w:val="ru-RU"/>
              </w:rPr>
            </w:pPr>
            <w:hyperlink r:id="rId19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4E9BBC43" w14:textId="77777777">
        <w:trPr>
          <w:trHeight w:hRule="exact" w:val="502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9032B0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56233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Задачи на  понимание смысла арифметических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действий (в том числе деления с остатком), отношений (больше/меньше на/в), зависимостей (купля-продажа, расчёт времени, количества), на  сравнение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(разностное, кратное).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7C53DAF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DC1F7D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B0F21A" w14:textId="2BE6D4A0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44944D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FA4B67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составление и использование модели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(рисунок, схема, таблица, диаграмма, краткая запись) на разных этапах решения задачи;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нахождение одной из трёх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взаимосвязанных величин при решении задач («на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движение», «на работу» и пр.);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задач с косвенной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формулировкой условия, задач на деление с остатком, задач, иллюстрирующих смысл умножения суммы на число;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разных способов решения задачи (например, приведение к единице, кратное сравнение); поиск всех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Описание хода рассуждения для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решения задачи: по вопросам, с комментированием,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составлением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действиям и с помощью числового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Моделирование: восстановление хода решения задачи по числовому выражению или другой записи её решения.</w:t>
            </w:r>
          </w:p>
          <w:p w14:paraId="382B8AF5" w14:textId="77777777" w:rsidR="00F949BF" w:rsidRPr="00F949BF" w:rsidRDefault="00F949BF" w:rsidP="00F949BF">
            <w:pPr>
              <w:autoSpaceDE w:val="0"/>
              <w:autoSpaceDN w:val="0"/>
              <w:spacing w:before="20" w:after="0" w:line="252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задач. Формулирование полного и краткого ответа к задаче, анализ возможности другого ответа или другого способа его получения;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E98FD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Контрольная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2BBDE4" w14:textId="77777777" w:rsidR="00574567" w:rsidRPr="0057456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196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8C026C3" w14:textId="792087C0" w:rsidR="00F949BF" w:rsidRPr="00F949BF" w:rsidRDefault="005E1C08" w:rsidP="00574567">
            <w:pPr>
              <w:rPr>
                <w:lang w:val="ru-RU"/>
              </w:rPr>
            </w:pPr>
            <w:hyperlink r:id="rId19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19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19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479243BC" w14:textId="77777777" w:rsidR="000F363B" w:rsidRPr="00F949BF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513D64A1" w14:textId="77777777" w:rsidR="000F363B" w:rsidRPr="00F949BF" w:rsidRDefault="000F363B">
      <w:pPr>
        <w:rPr>
          <w:lang w:val="ru-RU"/>
        </w:rPr>
        <w:sectPr w:rsidR="000F363B" w:rsidRPr="00F949BF">
          <w:pgSz w:w="16840" w:h="11900"/>
          <w:pgMar w:top="284" w:right="640" w:bottom="1234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B4A4C74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5E9CBFF9" w14:textId="77777777">
        <w:trPr>
          <w:trHeight w:hRule="exact" w:val="39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63E16C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CBB990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346"/>
              <w:jc w:val="both"/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Запись решения задачи по действиям и с  помощью числового выражения.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Проверка решения и оценка полученного результата.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89A8E2C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4D050E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C7A01C" w14:textId="5177BCD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62A96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ACA337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составление и использование модели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(рисунок, схема, таблица, диаграмма, краткая запись) на разных этапах решения задачи;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нахождение одной из трёх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взаимосвязанных величин при решении задач («на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движение», «на работу» и пр.);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Решение задач с косвенной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формулировкой условия, задач на деление с остатком, задач, иллюстрирующих смысл умножения суммы на число;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разных способов решения задачи (например, приведение к единице, кратное сравнение); поиск всех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Описание хода рассуждения для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решения задачи: по вопросам, с комментированием,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составлением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действиям и с помощью числового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FE7661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B1377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03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0105BC1" w14:textId="4986928C" w:rsidR="00F949BF" w:rsidRPr="005D1843" w:rsidRDefault="005E1C08" w:rsidP="00574567">
            <w:pPr>
              <w:rPr>
                <w:lang w:val="ru-RU"/>
              </w:rPr>
            </w:pPr>
            <w:hyperlink r:id="rId20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0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0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283BEFD3" w14:textId="77777777">
        <w:trPr>
          <w:trHeight w:hRule="exact" w:val="33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D8A86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81310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Доля величины: половина, четверть в  практической ситуации; сравнение долей одной величины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F404B98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0C695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F1D18" w14:textId="79945F3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3BE8D3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FCEF3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составление и использование модели (рисунок, схема, таблица, диаграмма, краткая запись) на разных этапах решения задачи;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нахождение одной из трёх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взаимосвязанных величин при решении задач («на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движение», «на работу» и пр.);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Комментирование. Описание хода рассуждения для решения задачи: по вопросам, с комментированием, составлением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Упражнения на контроль и самоконтроль при решении задач. Анализ образцов записи решения задачи по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действиям и с помощью числового выражения;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работа: нахождение доли величины.</w:t>
            </w:r>
          </w:p>
          <w:p w14:paraId="31933A7D" w14:textId="77777777" w:rsidR="00F949BF" w:rsidRPr="00F949BF" w:rsidRDefault="00F949BF" w:rsidP="00F949BF">
            <w:pPr>
              <w:autoSpaceDE w:val="0"/>
              <w:autoSpaceDN w:val="0"/>
              <w:spacing w:before="18" w:after="0" w:line="250" w:lineRule="auto"/>
              <w:ind w:left="72" w:right="43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Сравнение долей одной величины;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78AC6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C3A24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10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5D3C512" w14:textId="58DF806C" w:rsidR="00F949BF" w:rsidRPr="005D1843" w:rsidRDefault="005E1C08" w:rsidP="00574567">
            <w:pPr>
              <w:rPr>
                <w:lang w:val="ru-RU"/>
              </w:rPr>
            </w:pPr>
            <w:hyperlink r:id="rId21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1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D184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0F363B" w14:paraId="5FDAD18A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6C328B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7DBBD83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21B37" w14:textId="77777777" w:rsidR="000F363B" w:rsidRDefault="000F363B"/>
        </w:tc>
      </w:tr>
      <w:tr w:rsidR="000F363B" w:rsidRPr="005E1C08" w14:paraId="2FAD58CF" w14:textId="7777777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57CB0" w14:textId="77777777" w:rsidR="000F363B" w:rsidRPr="00F949BF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</w:tbl>
    <w:p w14:paraId="2834D41E" w14:textId="77777777" w:rsidR="000F363B" w:rsidRPr="00F949BF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0DBA515A" w14:textId="77777777" w:rsidR="000F363B" w:rsidRPr="00F949BF" w:rsidRDefault="000F363B">
      <w:pPr>
        <w:rPr>
          <w:lang w:val="ru-RU"/>
        </w:rPr>
        <w:sectPr w:rsidR="000F363B" w:rsidRPr="00F949BF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FCFA3FD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56FFE0AE" w14:textId="7777777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D306E4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C147A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геометрических фигур (разбиение фигуры на части, составление фигуры из  частей).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F6A2FEA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BCE232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3E8F3A" w14:textId="1D0F5A31" w:rsidR="00F949BF" w:rsidRPr="00302C46" w:rsidRDefault="00184B72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096FAD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0DFDE3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Исследование объектов окружающего мира: сопоставление их с изученными геометрическими формами;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Конструирование из бумаги геометрической фигуры с заданной длиной стороны (значением периметра, площади). Мысленное представление и экспериментальная проверка возможности конструирования заданной геометрической фигуры;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1D697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2B2F1" w14:textId="77777777" w:rsidR="00574567" w:rsidRPr="0057456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17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4C2232B3" w14:textId="58B772A2" w:rsidR="00F949BF" w:rsidRPr="00F949BF" w:rsidRDefault="005E1C08" w:rsidP="00574567">
            <w:pPr>
              <w:rPr>
                <w:lang w:val="ru-RU"/>
              </w:rPr>
            </w:pPr>
            <w:hyperlink r:id="rId21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1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399DB1B2" w14:textId="77777777">
        <w:trPr>
          <w:trHeight w:hRule="exact" w:val="265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5B6361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0056DC" w14:textId="77777777" w:rsidR="00F949BF" w:rsidRPr="00F949BF" w:rsidRDefault="00F949BF" w:rsidP="00F949B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Периметр многоугольника: измерение, вычисление, запись равенства.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1A10E880" w14:textId="01962883" w:rsidR="00F949BF" w:rsidRPr="00302C46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B44148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392546" w14:textId="4DED42A7" w:rsidR="00F949BF" w:rsidRPr="00184B72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sz w:val="16"/>
                <w:szCs w:val="16"/>
                <w:lang w:val="ru-RU"/>
              </w:rPr>
            </w:pPr>
            <w:r w:rsidRPr="00184B72"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57B82A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40CC8B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величин;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сравнение фигур по площади, периметру, сравнение однородных величин; 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F3CD8F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2FC9E" w14:textId="77777777" w:rsidR="00574567" w:rsidRPr="0057456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24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A21B15B" w14:textId="33420407" w:rsidR="00F949BF" w:rsidRPr="00F949BF" w:rsidRDefault="005E1C08" w:rsidP="00574567">
            <w:pPr>
              <w:rPr>
                <w:lang w:val="ru-RU"/>
              </w:rPr>
            </w:pPr>
            <w:hyperlink r:id="rId22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2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2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3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2FE67909" w14:textId="77777777">
        <w:trPr>
          <w:trHeight w:hRule="exact" w:val="28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B6D7FF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945C7" w14:textId="77777777" w:rsidR="00F949BF" w:rsidRPr="00F949BF" w:rsidRDefault="00F949BF" w:rsidP="00F949BF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Измерение площади, запись результата измерения в квадратных сантиметрах.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346ABC0" w14:textId="35805F59" w:rsidR="00F949BF" w:rsidRPr="00302C46" w:rsidRDefault="00302C46" w:rsidP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37B108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F2FF0" w14:textId="4F96F6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ECE38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AA37D9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величин;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Нахождение площади прямоугольника, квадрата,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числового равенства при вычислении площади прямоугольника (квадрата);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2D6330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96B8F6" w14:textId="77777777" w:rsidR="00574567" w:rsidRPr="0057456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31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742FCBC" w14:textId="0F42AAA2" w:rsidR="00F949BF" w:rsidRPr="00F949BF" w:rsidRDefault="005E1C08" w:rsidP="00574567">
            <w:pPr>
              <w:rPr>
                <w:lang w:val="ru-RU"/>
              </w:rPr>
            </w:pPr>
            <w:hyperlink r:id="rId23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3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3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3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3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3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37BE25B6" w14:textId="77777777" w:rsidR="000F363B" w:rsidRPr="00F949BF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14B98FFC" w14:textId="77777777" w:rsidR="000F363B" w:rsidRPr="00F949BF" w:rsidRDefault="000F363B">
      <w:pPr>
        <w:rPr>
          <w:lang w:val="ru-RU"/>
        </w:rPr>
        <w:sectPr w:rsidR="000F363B" w:rsidRPr="00F949BF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DD57A5C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423170BE" w14:textId="7777777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C3DDA8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B65C1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площади прямоугольника (квадрата) с заданными сторонами, запись равенства.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701B49FE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28DE9" w14:textId="14F7227C" w:rsidR="00F949BF" w:rsidRPr="00302C46" w:rsidRDefault="004B5D41" w:rsidP="00F949BF">
            <w:pPr>
              <w:autoSpaceDE w:val="0"/>
              <w:autoSpaceDN w:val="0"/>
              <w:spacing w:before="78" w:after="0" w:line="230" w:lineRule="auto"/>
              <w:ind w:left="70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3AFF22" w14:textId="6D7A0F17" w:rsidR="00F949BF" w:rsidRPr="00302C46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5A8CE0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B38D5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величин;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сравнение фигур по площади, периметру, сравнение однородных величин; Нахождение площади прямоугольника, квадрата,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числового равенства при вычислении площади прямоугольника (квадрата);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единицы площади к другой;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1FF37B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A6256" w14:textId="77777777" w:rsidR="00574567" w:rsidRPr="0057456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38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2CCCA70D" w14:textId="4C6B83BD" w:rsidR="00F949BF" w:rsidRPr="00F949BF" w:rsidRDefault="005E1C08" w:rsidP="00574567">
            <w:pPr>
              <w:rPr>
                <w:lang w:val="ru-RU"/>
              </w:rPr>
            </w:pPr>
            <w:hyperlink r:id="rId23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2B0FD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:rsidRPr="005E1C08" w14:paraId="03FD4CA7" w14:textId="77777777">
        <w:trPr>
          <w:trHeight w:hRule="exact" w:val="38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F0CC0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5918E3" w14:textId="77777777" w:rsidR="00F949BF" w:rsidRDefault="00F949BF" w:rsidP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Сравнение площадей фигур с помощью наложения.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61C8F1C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B0C6C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08709C" w14:textId="2C0F6690" w:rsidR="00F949BF" w:rsidRDefault="00302C46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507BB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682E6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Комментирование хода и результата поиска информации о площади и способах её нахождения. Формулирование и проверка истинности утверждений о значениях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геометрических величин;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Упражнение: графические и измерительные действия при построении прямоугольников, квадратов с заданными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свойствами (длина стороны, значение периметра, площади); определение размеров предметов на глаз с последующей проверкой — измерением;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Пропедевтика исследовательской работы: сравнение фигур по площади, периметру, сравнение однородных величин; Нахождение площади прямоугольника, квадрата,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составление числового равенства при вычислении площади прямоугольника (квадрата);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соотношение между единицами площади, последовательность действий при переходе от одной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единицы площади к другой;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289609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2D412" w14:textId="77777777" w:rsidR="00574567" w:rsidRPr="0057456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45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710A0FF" w14:textId="0E8E79C1" w:rsidR="00F949BF" w:rsidRPr="00F949BF" w:rsidRDefault="005E1C08" w:rsidP="00574567">
            <w:pPr>
              <w:rPr>
                <w:lang w:val="ru-RU"/>
              </w:rPr>
            </w:pPr>
            <w:hyperlink r:id="rId24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4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4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5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2B0FD5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0F363B" w14:paraId="39064B0B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72595E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8DB358D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24A39" w14:textId="77777777" w:rsidR="000F363B" w:rsidRDefault="000F363B"/>
        </w:tc>
      </w:tr>
      <w:tr w:rsidR="000F363B" w14:paraId="74CC1E3C" w14:textId="7777777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9B2C6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Математическая информация</w:t>
            </w:r>
          </w:p>
        </w:tc>
      </w:tr>
      <w:tr w:rsidR="000F363B" w:rsidRPr="005E1C08" w14:paraId="66ED0682" w14:textId="77777777">
        <w:trPr>
          <w:trHeight w:hRule="exact" w:val="22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B0C880" w14:textId="77777777" w:rsidR="000F363B" w:rsidRDefault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8B522" w14:textId="77777777" w:rsidR="000F363B" w:rsidRPr="00F949BF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Классификация объектов по двум признакам.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B19C300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5AB555" w14:textId="77777777" w:rsidR="000F363B" w:rsidRDefault="000F363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EB7205" w14:textId="65DE65D2" w:rsidR="000F363B" w:rsidRDefault="000F363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81F220" w14:textId="77777777" w:rsidR="000F363B" w:rsidRDefault="000F363B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3273F7" w14:textId="77777777" w:rsidR="000F363B" w:rsidRPr="00F949BF" w:rsidRDefault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целесообразно формулировать на языке математики,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97A95D" w14:textId="77777777" w:rsidR="000F363B" w:rsidRPr="00F949BF" w:rsidRDefault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A99B0F" w14:textId="77777777" w:rsidR="00574567" w:rsidRPr="0057456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52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A493E6E" w14:textId="27AE3843" w:rsidR="000F363B" w:rsidRPr="00F949BF" w:rsidRDefault="005E1C08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hyperlink r:id="rId25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5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5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5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2E1F8F81" w14:textId="77777777" w:rsidR="000F363B" w:rsidRPr="00F949BF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0BD11F62" w14:textId="77777777" w:rsidR="000F363B" w:rsidRPr="00F949BF" w:rsidRDefault="000F363B">
      <w:pPr>
        <w:rPr>
          <w:lang w:val="ru-RU"/>
        </w:rPr>
        <w:sectPr w:rsidR="000F363B" w:rsidRPr="00F949BF">
          <w:pgSz w:w="16840" w:h="11900"/>
          <w:pgMar w:top="284" w:right="640" w:bottom="35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70ADAC12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1DB6B4C8" w14:textId="77777777">
        <w:trPr>
          <w:trHeight w:hRule="exact" w:val="23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AF1497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B5CDFB" w14:textId="77777777" w:rsidR="00F949BF" w:rsidRDefault="00F949BF" w:rsidP="00F949BF">
            <w:pPr>
              <w:autoSpaceDE w:val="0"/>
              <w:autoSpaceDN w:val="0"/>
              <w:spacing w:before="78" w:after="0" w:line="250" w:lineRule="auto"/>
              <w:ind w:left="72"/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Верные (истинные) и  неверные (ложные)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утверждения: конструирование, проверка.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Логические рассуждения со связками «если …, то …», «поэтому»,«значит».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0DABE9F5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B1254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3AEE71" w14:textId="1FF51C62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DA3B4A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2188B4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6674A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9ED0F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59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3E354C23" w14:textId="08F84313" w:rsidR="00F949BF" w:rsidRPr="005D1843" w:rsidRDefault="005E1C08" w:rsidP="00574567">
            <w:pPr>
              <w:rPr>
                <w:lang w:val="ru-RU"/>
              </w:rPr>
            </w:pPr>
            <w:hyperlink r:id="rId26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6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6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F949BF" w:rsidRPr="005D184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</w:p>
        </w:tc>
      </w:tr>
      <w:tr w:rsidR="00F949BF" w:rsidRPr="005E1C08" w14:paraId="142697FE" w14:textId="77777777">
        <w:trPr>
          <w:trHeight w:hRule="exact" w:val="48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21CE0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A6409" w14:textId="77777777" w:rsidR="00F949BF" w:rsidRPr="00F949BF" w:rsidRDefault="00F949BF" w:rsidP="00F949B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Работа с информацией: извлечение и использование для выполнения заданий информации, представленной в таблицах с данными о реальных процессах 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явлениях окружающего мира (например, расписание уроков, движения автобусов, поездов); внесение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данных в таблицу; дополнение чертежа данными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2ABCA2FC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C55EBD" w14:textId="5810A793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02D30" w14:textId="222A4522" w:rsidR="00F949BF" w:rsidRDefault="00184B72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24A93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3D5D4" w14:textId="77777777" w:rsidR="00F949BF" w:rsidRPr="00F949BF" w:rsidRDefault="00F949BF" w:rsidP="00F949BF">
            <w:pPr>
              <w:autoSpaceDE w:val="0"/>
              <w:autoSpaceDN w:val="0"/>
              <w:spacing w:before="76" w:after="0" w:line="257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подготовка суждения о взаимосвязи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изучаемых математических понятий и фактов окружающей действительности. Примеры ситуаций, которые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целесообразно формулировать на языке математики,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результата вычисления по алгоритму;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Практические работы по установлению последовательности событий, действий, сюжета, выбору и проверке способа действия в предложенной ситуации для разрешения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проблемы (или ответа на вопрос);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сравнение, интерпретация, использование в решении данных, представленных в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табличной форме (на диаграмме);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BED334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Письменный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контроль;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7527D" w14:textId="77777777" w:rsidR="00574567" w:rsidRPr="0057456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66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61B9134F" w14:textId="38143477" w:rsidR="00F949BF" w:rsidRPr="00F949BF" w:rsidRDefault="005E1C08" w:rsidP="00574567">
            <w:pPr>
              <w:rPr>
                <w:lang w:val="ru-RU"/>
              </w:rPr>
            </w:pPr>
            <w:hyperlink r:id="rId26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6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6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7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0F363B" w:rsidRPr="005E1C08" w14:paraId="56660DB5" w14:textId="77777777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A19A08" w14:textId="77777777" w:rsidR="000F363B" w:rsidRDefault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EE591" w14:textId="77777777" w:rsidR="000F363B" w:rsidRPr="00F949BF" w:rsidRDefault="00F949B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Таблицы сложения и умножения: заполнение на основе результатов счёта.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3D9E283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398B9" w14:textId="77777777" w:rsidR="000F363B" w:rsidRDefault="000F363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96E8F2" w14:textId="318B09E6" w:rsidR="000F363B" w:rsidRDefault="00302C4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3496D" w14:textId="77777777" w:rsidR="000F363B" w:rsidRDefault="000F363B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D4DFAC" w14:textId="77777777" w:rsidR="000F363B" w:rsidRPr="00F949BF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парах/группах. Работа по заданному алгоритму.</w:t>
            </w:r>
          </w:p>
          <w:p w14:paraId="2E9593BD" w14:textId="77777777" w:rsidR="000F363B" w:rsidRPr="00F949BF" w:rsidRDefault="00F949BF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14:paraId="3B5193B9" w14:textId="77777777" w:rsidR="000F363B" w:rsidRPr="00F949BF" w:rsidRDefault="00F949BF">
            <w:pPr>
              <w:autoSpaceDE w:val="0"/>
              <w:autoSpaceDN w:val="0"/>
              <w:spacing w:before="20" w:after="0" w:line="250" w:lineRule="auto"/>
              <w:ind w:left="72" w:right="43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Дополнение таблиц сложения, умножения. Решение простейших комбинаторных и логических задач; 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D06C9" w14:textId="77777777" w:rsidR="000F363B" w:rsidRPr="00F949BF" w:rsidRDefault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D7668E" w14:textId="77777777" w:rsidR="00574567" w:rsidRPr="0057456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73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7A1A1A0B" w14:textId="7F863438" w:rsidR="000F363B" w:rsidRPr="00F949BF" w:rsidRDefault="005E1C08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hyperlink r:id="rId27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7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7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7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2428C062" w14:textId="77777777" w:rsidR="000F363B" w:rsidRPr="00F949BF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4A692B18" w14:textId="77777777" w:rsidR="000F363B" w:rsidRPr="00F949BF" w:rsidRDefault="000F363B">
      <w:pPr>
        <w:rPr>
          <w:lang w:val="ru-RU"/>
        </w:rPr>
        <w:sectPr w:rsidR="000F363B" w:rsidRPr="00F949BF">
          <w:pgSz w:w="16840" w:h="11900"/>
          <w:pgMar w:top="284" w:right="640" w:bottom="1332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FA71A1A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F949BF" w:rsidRPr="005E1C08" w14:paraId="2BE62E65" w14:textId="77777777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11DE2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410B0" w14:textId="77777777" w:rsidR="00F949BF" w:rsidRPr="00F949BF" w:rsidRDefault="00F949BF" w:rsidP="00F949BF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Формализованное описание последовательности действий (инструкция, план, схема, алгоритм).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3F010282" w14:textId="77777777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CA1583" w14:textId="77777777" w:rsidR="00F949BF" w:rsidRDefault="00F949BF" w:rsidP="00F949BF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805B9" w14:textId="4AAAE25F" w:rsidR="00F949BF" w:rsidRDefault="00F949BF" w:rsidP="00F949BF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080D3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8AC072" w14:textId="77777777" w:rsidR="00F949BF" w:rsidRPr="00F949BF" w:rsidRDefault="00F949BF" w:rsidP="00F949BF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результата вычисления по алгоритму;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математической терминологии для описания сюжетной ситуации, отношений и зависимостей;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выражении, нахождения периметра и площади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05AC2F" w14:textId="77777777" w:rsidR="00F949BF" w:rsidRPr="00F949BF" w:rsidRDefault="00F949BF" w:rsidP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0BB9C" w14:textId="77777777" w:rsidR="00574567" w:rsidRPr="0057456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80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EAB4797" w14:textId="2ECA1D73" w:rsidR="00F949BF" w:rsidRPr="00F949BF" w:rsidRDefault="005E1C08" w:rsidP="00574567">
            <w:pPr>
              <w:rPr>
                <w:lang w:val="ru-RU"/>
              </w:rPr>
            </w:pPr>
            <w:hyperlink r:id="rId28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8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8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8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8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8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F949BF" w:rsidRPr="005E1C08" w14:paraId="132DDEDE" w14:textId="77777777">
        <w:trPr>
          <w:trHeight w:hRule="exact" w:val="47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E978F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90BA2" w14:textId="77777777" w:rsidR="00F949BF" w:rsidRPr="00F949BF" w:rsidRDefault="00F949BF" w:rsidP="00F949BF">
            <w:pPr>
              <w:autoSpaceDE w:val="0"/>
              <w:autoSpaceDN w:val="0"/>
              <w:spacing w:before="76" w:after="0" w:line="252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Алгоритмы (правила) устных и письменных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вычислений (сложение, вычитание, умножение, деление), порядка действий в числовом выражении, нахождения периметра и площади, построения геометрических фигур.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60203904" w14:textId="77777777" w:rsidR="00F949BF" w:rsidRDefault="00F949BF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382F43" w14:textId="7D17CBEC" w:rsidR="00F949BF" w:rsidRPr="004B5D41" w:rsidRDefault="00F949BF" w:rsidP="00F949BF">
            <w:pPr>
              <w:autoSpaceDE w:val="0"/>
              <w:autoSpaceDN w:val="0"/>
              <w:spacing w:before="76" w:after="0" w:line="233" w:lineRule="auto"/>
              <w:ind w:left="70"/>
              <w:rPr>
                <w:lang w:val="ru-RU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79EAE4" w14:textId="618B0F3C" w:rsidR="00F949BF" w:rsidRDefault="00184B72" w:rsidP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50698" w14:textId="77777777" w:rsidR="00F949BF" w:rsidRDefault="00F949BF" w:rsidP="00F949BF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ABFEC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группах: подготовка суждения о взаимосвязи изучаемых математических понятий и фактов окружающей действительности. Примеры ситуаций, которые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целесообразно формулировать на языке математики,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доказывать математическими средствами; 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Оформление результата вычисления по алгоритму;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алгоритмами: воспроизведение, восстановление, использование в общих и частных случаях алгоритмов устных и письменных вычислений (сложение, вычитание, умножение, деление), порядка действий в числовом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выражении, нахождения периметра и площади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прямоугольника;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парах/группах. Работа по заданному алгоритму.</w:t>
            </w:r>
          </w:p>
          <w:p w14:paraId="04B19E40" w14:textId="77777777" w:rsidR="00F949BF" w:rsidRPr="00F949BF" w:rsidRDefault="00F949BF" w:rsidP="00F949BF">
            <w:pPr>
              <w:autoSpaceDE w:val="0"/>
              <w:autoSpaceDN w:val="0"/>
              <w:spacing w:before="18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14:paraId="2D10A4BD" w14:textId="77777777" w:rsidR="00F949BF" w:rsidRPr="00F949BF" w:rsidRDefault="00F949BF" w:rsidP="00F949BF">
            <w:pPr>
              <w:autoSpaceDE w:val="0"/>
              <w:autoSpaceDN w:val="0"/>
              <w:spacing w:before="18" w:after="0" w:line="250" w:lineRule="auto"/>
              <w:ind w:left="72" w:right="43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Дополнение таблиц сложения, умножения. Решение простейших комбинаторных и логических задач; 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8CB5EE" w14:textId="77777777" w:rsidR="00F949BF" w:rsidRPr="00F949BF" w:rsidRDefault="00F949BF" w:rsidP="00F949BF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Тестирование;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A94356" w14:textId="77777777" w:rsidR="00574567" w:rsidRPr="005D1843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87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1B2C7269" w14:textId="7888F283" w:rsidR="00F949BF" w:rsidRPr="005D1843" w:rsidRDefault="005E1C08" w:rsidP="00574567">
            <w:pPr>
              <w:rPr>
                <w:lang w:val="ru-RU"/>
              </w:rPr>
            </w:pPr>
            <w:hyperlink r:id="rId28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8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9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1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9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D1843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D1843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  <w:tr w:rsidR="000F363B" w:rsidRPr="005E1C08" w14:paraId="5775D07B" w14:textId="77777777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CBB161" w14:textId="77777777" w:rsidR="000F363B" w:rsidRDefault="00F949BF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60C20F" w14:textId="77777777" w:rsidR="000F363B" w:rsidRPr="00F949BF" w:rsidRDefault="00F949B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Столбчатая диаграмма: чтение, использование данных для решения учебных и практических задач.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101A1E6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ACD655" w14:textId="77777777" w:rsidR="000F363B" w:rsidRDefault="000F363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77CA7" w14:textId="1385E2E9" w:rsidR="000F363B" w:rsidRDefault="000F363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60396" w14:textId="77777777" w:rsidR="000F363B" w:rsidRDefault="000F363B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46110" w14:textId="77777777" w:rsidR="000F363B" w:rsidRPr="00F949BF" w:rsidRDefault="00F949BF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 предложенной ситуации, нахождение и представление в тексте или графически всех найденных решений;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с информацией: чтение, сравнение, интерпретация, использование в решении данных, представленных в табличной форме (на диаграмме);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символы, знаки, пиктограммы; их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 в повседневной жизни и в математике; 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2C9F45" w14:textId="77777777" w:rsidR="000F363B" w:rsidRPr="00F949BF" w:rsidRDefault="00F949B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опрос; Практическая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использованием«Оценочного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54F4B1" w14:textId="77777777" w:rsidR="00574567" w:rsidRPr="0057456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</w:pPr>
            <w:hyperlink r:id="rId294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  <w:p w14:paraId="0AE6E898" w14:textId="633C2196" w:rsidR="000F363B" w:rsidRPr="00F949BF" w:rsidRDefault="005E1C08" w:rsidP="00574567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hyperlink r:id="rId29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9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298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hyperlink r:id="rId299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t xml:space="preserve">  </w:t>
            </w:r>
            <w:r w:rsidR="00574567" w:rsidRPr="0057456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  <w:lang w:val="ru-RU"/>
              </w:rPr>
              <w:br/>
            </w:r>
            <w:hyperlink r:id="rId300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57456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  <w:lang w:val="ru-RU"/>
                </w:rPr>
                <w:t>/</w:t>
              </w:r>
            </w:hyperlink>
          </w:p>
        </w:tc>
      </w:tr>
    </w:tbl>
    <w:p w14:paraId="5DCBE08A" w14:textId="77777777" w:rsidR="000F363B" w:rsidRPr="00F949BF" w:rsidRDefault="000F363B">
      <w:pPr>
        <w:autoSpaceDE w:val="0"/>
        <w:autoSpaceDN w:val="0"/>
        <w:spacing w:after="0" w:line="14" w:lineRule="exact"/>
        <w:rPr>
          <w:lang w:val="ru-RU"/>
        </w:rPr>
      </w:pPr>
    </w:p>
    <w:p w14:paraId="7171F083" w14:textId="77777777" w:rsidR="000F363B" w:rsidRPr="00F949BF" w:rsidRDefault="000F363B">
      <w:pPr>
        <w:rPr>
          <w:lang w:val="ru-RU"/>
        </w:rPr>
        <w:sectPr w:rsidR="000F363B" w:rsidRPr="00F949BF">
          <w:pgSz w:w="16840" w:h="11900"/>
          <w:pgMar w:top="284" w:right="640" w:bottom="748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3B24BE63" w14:textId="77777777" w:rsidR="000F363B" w:rsidRPr="00F949BF" w:rsidRDefault="000F363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106"/>
        <w:gridCol w:w="530"/>
        <w:gridCol w:w="1104"/>
        <w:gridCol w:w="1140"/>
        <w:gridCol w:w="804"/>
        <w:gridCol w:w="4216"/>
        <w:gridCol w:w="1236"/>
        <w:gridCol w:w="1898"/>
      </w:tblGrid>
      <w:tr w:rsidR="000F363B" w14:paraId="43FB963F" w14:textId="77777777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A8ABEB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6.8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D80294" w14:textId="77777777" w:rsidR="000F363B" w:rsidRPr="00F949BF" w:rsidRDefault="00F949BF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59E7C80C" w14:textId="77777777" w:rsidR="000F363B" w:rsidRDefault="00F949B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F25DDC" w14:textId="77777777" w:rsidR="000F363B" w:rsidRDefault="000F363B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07912C" w14:textId="125ED199" w:rsidR="000F363B" w:rsidRDefault="000F363B">
            <w:pPr>
              <w:autoSpaceDE w:val="0"/>
              <w:autoSpaceDN w:val="0"/>
              <w:spacing w:before="78" w:after="0" w:line="230" w:lineRule="auto"/>
              <w:ind w:left="72"/>
            </w:pP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590D11" w14:textId="77777777" w:rsidR="000F363B" w:rsidRDefault="000F363B"/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714FA" w14:textId="77777777" w:rsidR="000F363B" w:rsidRPr="00F949BF" w:rsidRDefault="00F949B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парах/группах. Работа по заданному алгоритму.</w:t>
            </w:r>
          </w:p>
          <w:p w14:paraId="0FCC7F75" w14:textId="77777777" w:rsidR="000F363B" w:rsidRPr="00F949BF" w:rsidRDefault="00F949BF">
            <w:pPr>
              <w:autoSpaceDE w:val="0"/>
              <w:autoSpaceDN w:val="0"/>
              <w:spacing w:before="20" w:after="0" w:line="245" w:lineRule="auto"/>
              <w:ind w:left="72" w:right="144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 соответствия между разными способами представления информации (иллюстрация, текст, таблица).</w:t>
            </w:r>
          </w:p>
          <w:p w14:paraId="33426DAB" w14:textId="77777777" w:rsidR="000F363B" w:rsidRPr="00F949BF" w:rsidRDefault="00F949BF">
            <w:pPr>
              <w:autoSpaceDE w:val="0"/>
              <w:autoSpaceDN w:val="0"/>
              <w:spacing w:before="20" w:after="0" w:line="254" w:lineRule="auto"/>
              <w:ind w:left="72" w:right="288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Дополнение таблиц сложения, умножения. Решение простейших комбинаторных и логических задач;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символы, знаки, пиктограммы; их использование в повседневной жизни и в математике; Составление правил работы с известными электронными средствами обучения (ЭФУ, тренажёры и др.);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планирование этапов предстоящей работы;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определение последовательности учебных действий; ;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75FB83" w14:textId="77777777" w:rsidR="000F363B" w:rsidRDefault="00F949BF">
            <w:pPr>
              <w:autoSpaceDE w:val="0"/>
              <w:autoSpaceDN w:val="0"/>
              <w:spacing w:before="78" w:after="0" w:line="247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 Практическая работа;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6F02C" w14:textId="77777777" w:rsidR="00574567" w:rsidRPr="00F27BA7" w:rsidRDefault="005E1C08" w:rsidP="00574567">
            <w:pPr>
              <w:autoSpaceDE w:val="0"/>
              <w:autoSpaceDN w:val="0"/>
              <w:spacing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</w:pPr>
            <w:hyperlink r:id="rId301" w:tgtFrame="_blank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resh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  <w:p w14:paraId="473E8185" w14:textId="53688FFD" w:rsidR="000F363B" w:rsidRDefault="005E1C08" w:rsidP="00574567">
            <w:pPr>
              <w:autoSpaceDE w:val="0"/>
              <w:autoSpaceDN w:val="0"/>
              <w:spacing w:before="78" w:after="0" w:line="252" w:lineRule="auto"/>
              <w:ind w:left="72"/>
            </w:pPr>
            <w:hyperlink r:id="rId302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uchi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03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education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yandex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04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yaklass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ru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05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zipgrade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hyperlink r:id="rId306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learningapps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org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t xml:space="preserve">  </w:t>
            </w:r>
            <w:r w:rsidR="00574567" w:rsidRPr="00F27BA7">
              <w:rPr>
                <w:rFonts w:ascii="Times New Roman" w:eastAsia="Times New Roman" w:hAnsi="Times New Roman" w:cs="Times New Roman"/>
                <w:color w:val="000000"/>
                <w:w w:val="97"/>
                <w:sz w:val="16"/>
              </w:rPr>
              <w:br/>
            </w:r>
            <w:hyperlink r:id="rId307" w:history="1"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https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://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www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plickers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.</w:t>
              </w:r>
              <w:r w:rsidR="00574567" w:rsidRPr="00C12696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com</w:t>
              </w:r>
              <w:r w:rsidR="00574567" w:rsidRPr="00F27BA7">
                <w:rPr>
                  <w:rStyle w:val="aff8"/>
                  <w:rFonts w:ascii="Times New Roman" w:eastAsia="Times New Roman" w:hAnsi="Times New Roman" w:cs="Times New Roman"/>
                  <w:w w:val="97"/>
                  <w:sz w:val="16"/>
                </w:rPr>
                <w:t>/</w:t>
              </w:r>
            </w:hyperlink>
          </w:p>
        </w:tc>
      </w:tr>
      <w:tr w:rsidR="000F363B" w14:paraId="3231D1ED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BFBAF1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773710A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C45D08" w14:textId="77777777" w:rsidR="000F363B" w:rsidRDefault="000F363B"/>
        </w:tc>
      </w:tr>
      <w:tr w:rsidR="000F363B" w14:paraId="5558C0D0" w14:textId="77777777">
        <w:trPr>
          <w:trHeight w:hRule="exact" w:val="34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F38A8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63D4A6A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0398" w:type="dxa"/>
            <w:gridSpan w:val="6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CA5FE" w14:textId="77777777" w:rsidR="000F363B" w:rsidRDefault="000F363B"/>
        </w:tc>
      </w:tr>
      <w:tr w:rsidR="000F363B" w14:paraId="642587DC" w14:textId="77777777">
        <w:trPr>
          <w:trHeight w:hRule="exact" w:val="328"/>
        </w:trPr>
        <w:tc>
          <w:tcPr>
            <w:tcW w:w="4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E9C69A" w14:textId="77777777" w:rsidR="000F363B" w:rsidRPr="00F949BF" w:rsidRDefault="00F949B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949B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14:paraId="4B74D005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D33FF" w14:textId="77777777" w:rsidR="000F363B" w:rsidRDefault="00F949BF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A091DC" w14:textId="7F487F94" w:rsidR="000F363B" w:rsidRPr="005D1843" w:rsidRDefault="005D1843" w:rsidP="00302C46">
            <w:pPr>
              <w:autoSpaceDE w:val="0"/>
              <w:autoSpaceDN w:val="0"/>
              <w:spacing w:before="76" w:after="0" w:line="233" w:lineRule="auto"/>
              <w:rPr>
                <w:sz w:val="16"/>
                <w:szCs w:val="16"/>
                <w:lang w:val="ru-RU"/>
              </w:rPr>
            </w:pPr>
            <w:r w:rsidRPr="005D1843"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8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85EB2" w14:textId="77777777" w:rsidR="000F363B" w:rsidRDefault="000F363B"/>
        </w:tc>
      </w:tr>
    </w:tbl>
    <w:p w14:paraId="0EDA01C7" w14:textId="77777777" w:rsidR="000F363B" w:rsidRDefault="000F363B">
      <w:pPr>
        <w:autoSpaceDE w:val="0"/>
        <w:autoSpaceDN w:val="0"/>
        <w:spacing w:after="0" w:line="14" w:lineRule="exact"/>
      </w:pPr>
    </w:p>
    <w:p w14:paraId="5C82F6A0" w14:textId="77777777" w:rsidR="000F363B" w:rsidRDefault="000F363B">
      <w:pPr>
        <w:sectPr w:rsidR="000F363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14:paraId="273C2EF8" w14:textId="77777777" w:rsidR="000F363B" w:rsidRDefault="000F363B">
      <w:pPr>
        <w:autoSpaceDE w:val="0"/>
        <w:autoSpaceDN w:val="0"/>
        <w:spacing w:after="78" w:line="220" w:lineRule="exact"/>
      </w:pPr>
    </w:p>
    <w:p w14:paraId="4AE2A793" w14:textId="77777777" w:rsidR="000F363B" w:rsidRDefault="00F949BF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10772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66"/>
        <w:gridCol w:w="3119"/>
        <w:gridCol w:w="709"/>
        <w:gridCol w:w="1701"/>
        <w:gridCol w:w="1701"/>
        <w:gridCol w:w="992"/>
        <w:gridCol w:w="1984"/>
      </w:tblGrid>
      <w:tr w:rsidR="000F363B" w14:paraId="75587ABE" w14:textId="77777777" w:rsidTr="003E7D2C">
        <w:trPr>
          <w:trHeight w:hRule="exact" w:val="49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43972E" w14:textId="77777777" w:rsidR="000F363B" w:rsidRDefault="00F949B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BA550" w14:textId="77777777" w:rsidR="000F363B" w:rsidRDefault="00F949B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1D397" w14:textId="77777777" w:rsidR="000F363B" w:rsidRDefault="00F949B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F266A" w14:textId="77777777" w:rsidR="000F363B" w:rsidRDefault="00F949B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1932F" w14:textId="77777777" w:rsidR="000F363B" w:rsidRPr="005D6816" w:rsidRDefault="00F949BF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cstheme="majorHAnsi"/>
              </w:rPr>
            </w:pPr>
            <w:commentRangeStart w:id="1"/>
            <w:r w:rsidRPr="005D6816">
              <w:rPr>
                <w:rFonts w:eastAsia="Times New Roman" w:cstheme="majorHAnsi"/>
                <w:b/>
                <w:color w:val="000000"/>
              </w:rPr>
              <w:t xml:space="preserve">Виды, формы </w:t>
            </w:r>
            <w:commentRangeEnd w:id="1"/>
            <w:r w:rsidR="00F005D8">
              <w:rPr>
                <w:rStyle w:val="aff9"/>
              </w:rPr>
              <w:commentReference w:id="1"/>
            </w:r>
            <w:r w:rsidRPr="005D6816">
              <w:rPr>
                <w:rFonts w:eastAsia="Times New Roman" w:cstheme="majorHAnsi"/>
                <w:b/>
                <w:color w:val="000000"/>
              </w:rPr>
              <w:t>контроля</w:t>
            </w:r>
          </w:p>
        </w:tc>
      </w:tr>
      <w:tr w:rsidR="000F363B" w14:paraId="6ADBBA62" w14:textId="77777777" w:rsidTr="003E7D2C">
        <w:trPr>
          <w:trHeight w:hRule="exact" w:val="889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9B0D9" w14:textId="77777777" w:rsidR="000F363B" w:rsidRDefault="000F363B"/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6F58" w14:textId="77777777" w:rsidR="000F363B" w:rsidRDefault="000F363B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6635C5" w14:textId="77777777" w:rsidR="000F363B" w:rsidRDefault="00F949B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9A63F" w14:textId="6AB8D501" w:rsidR="000F363B" w:rsidRPr="00574567" w:rsidRDefault="00574567" w:rsidP="00682B5F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commentRangeStart w:id="2"/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Те</w:t>
            </w:r>
            <w:r w:rsidR="00682B5F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кущий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контроль</w:t>
            </w:r>
            <w:commentRangeEnd w:id="2"/>
            <w:r w:rsidR="00D571D2">
              <w:rPr>
                <w:rStyle w:val="aff9"/>
              </w:rPr>
              <w:commentReference w:id="2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DBBD5E" w14:textId="77777777" w:rsidR="000F363B" w:rsidRDefault="00F949B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8A00" w14:textId="77777777" w:rsidR="000F363B" w:rsidRDefault="000F363B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70D73" w14:textId="77777777" w:rsidR="000F363B" w:rsidRPr="005D6816" w:rsidRDefault="000F363B">
            <w:pPr>
              <w:rPr>
                <w:rFonts w:cstheme="majorHAnsi"/>
              </w:rPr>
            </w:pPr>
          </w:p>
        </w:tc>
      </w:tr>
      <w:tr w:rsidR="006D1182" w:rsidRPr="003750F4" w14:paraId="6AD2571D" w14:textId="77777777" w:rsidTr="00230D3A">
        <w:trPr>
          <w:trHeight w:hRule="exact" w:val="155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37FE" w14:textId="77777777" w:rsidR="006D1182" w:rsidRDefault="006D1182" w:rsidP="006D1182">
            <w:pPr>
              <w:pStyle w:val="ae"/>
              <w:numPr>
                <w:ilvl w:val="0"/>
                <w:numId w:val="13"/>
              </w:num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2BE72" w14:textId="77777777" w:rsidR="006D1182" w:rsidRPr="000A0060" w:rsidRDefault="006D1182" w:rsidP="006D1182">
            <w:pPr>
              <w:rPr>
                <w:lang w:val="ru-RU"/>
              </w:rPr>
            </w:pPr>
            <w:r>
              <w:rPr>
                <w:lang w:val="ru-RU"/>
              </w:rPr>
              <w:t xml:space="preserve">Повторение изученного. Устные и письменные приемы сложения и вычитания.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A11DF0" w14:textId="77777777" w:rsidR="006D1182" w:rsidRPr="000A0060" w:rsidRDefault="006D1182" w:rsidP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66A36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257447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ABFC0" w14:textId="77777777" w:rsidR="006D1182" w:rsidRPr="000A0060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AB378" w14:textId="634C250F" w:rsidR="003750F4" w:rsidRPr="005D6816" w:rsidRDefault="005D6816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commentRangeStart w:id="3"/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  <w:commentRangeEnd w:id="3"/>
            <w:r w:rsidR="00065C39">
              <w:rPr>
                <w:rStyle w:val="aff9"/>
              </w:rPr>
              <w:commentReference w:id="3"/>
            </w:r>
          </w:p>
          <w:p w14:paraId="6BCB2188" w14:textId="319D92EF" w:rsidR="006D1182" w:rsidRPr="005D6816" w:rsidRDefault="006D1182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5D6816" w:rsidRPr="003750F4" w14:paraId="26456DB3" w14:textId="77777777" w:rsidTr="00230D3A">
        <w:trPr>
          <w:trHeight w:hRule="exact" w:val="142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4E55A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F843E" w14:textId="77777777" w:rsidR="005D6816" w:rsidRPr="000A0060" w:rsidRDefault="005D6816" w:rsidP="005D6816">
            <w:pPr>
              <w:rPr>
                <w:lang w:val="ru-RU"/>
              </w:rPr>
            </w:pPr>
            <w:r w:rsidRPr="000A0060">
              <w:rPr>
                <w:lang w:val="ru-RU"/>
              </w:rPr>
              <w:t>Повторение изученного. Устные и письменные приемы сложения и вычитания.</w:t>
            </w:r>
            <w:r>
              <w:rPr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40EA22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62E941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B205A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5104F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8B07" w14:textId="1A360DCE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D40BD1" w14:paraId="413791DB" w14:textId="77777777" w:rsidTr="00230D3A">
        <w:trPr>
          <w:trHeight w:hRule="exact" w:val="24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E43EB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6AAE" w14:textId="77777777" w:rsidR="005D6816" w:rsidRPr="000A0060" w:rsidRDefault="005D6816" w:rsidP="005D6816">
            <w:pPr>
              <w:rPr>
                <w:lang w:val="ru-RU"/>
              </w:rPr>
            </w:pPr>
            <w:r>
              <w:rPr>
                <w:lang w:val="ru-RU"/>
              </w:rPr>
              <w:t>Выражения с переменной.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998D05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C3E3BD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4AB37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49DA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30730" w14:textId="26BC604B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D40BD1" w14:paraId="13123915" w14:textId="77777777" w:rsidTr="00230D3A">
        <w:trPr>
          <w:trHeight w:hRule="exact" w:val="19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35B19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A8E13" w14:textId="77777777" w:rsidR="005D6816" w:rsidRPr="000A0060" w:rsidRDefault="005D6816" w:rsidP="005D6816">
            <w:pPr>
              <w:rPr>
                <w:lang w:val="ru-RU"/>
              </w:rPr>
            </w:pPr>
            <w:r>
              <w:rPr>
                <w:lang w:val="ru-RU"/>
              </w:rPr>
              <w:t>Повторение. Решение уравнений способом подбора неизвестного. Буквенные выражения.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992705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AECE4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DECD42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51C10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28FC5" w14:textId="35A0A0AB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78E5405D" w14:textId="77777777" w:rsidTr="00230D3A">
        <w:trPr>
          <w:trHeight w:hRule="exact" w:val="11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9D2A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E397C" w14:textId="77777777" w:rsidR="005D6816" w:rsidRPr="000A0060" w:rsidRDefault="005D6816" w:rsidP="005D6816">
            <w:pPr>
              <w:rPr>
                <w:lang w:val="ru-RU"/>
              </w:rPr>
            </w:pPr>
            <w:r>
              <w:rPr>
                <w:lang w:val="ru-RU"/>
              </w:rPr>
              <w:t>Решение уравнений с неизвестным слагаемым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E03318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512E3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8248FC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C012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321D2" w14:textId="6E409876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2EC09A77" w14:textId="77777777" w:rsidTr="00230D3A">
        <w:trPr>
          <w:trHeight w:hRule="exact" w:val="15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3024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8E66" w14:textId="77777777" w:rsidR="005D6816" w:rsidRDefault="005D6816" w:rsidP="005D6816">
            <w:pPr>
              <w:rPr>
                <w:lang w:val="ru-RU"/>
              </w:rPr>
            </w:pPr>
            <w:r>
              <w:rPr>
                <w:lang w:val="ru-RU"/>
              </w:rPr>
              <w:t>Решение уравнений с неизвестным уменьшаемым, вычитаемым. Обозначение геометрических фигур буквами.</w:t>
            </w:r>
          </w:p>
          <w:p w14:paraId="12F5B72C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80DDD6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B4631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508B90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CAE8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31DF3" w14:textId="2741C75C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D40BD1" w14:paraId="1E7C44F6" w14:textId="77777777" w:rsidTr="00230D3A">
        <w:trPr>
          <w:trHeight w:hRule="exact" w:val="19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2A0FF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2157" w14:textId="77777777" w:rsidR="005D6816" w:rsidRDefault="005D6816" w:rsidP="005D6816">
            <w:pPr>
              <w:rPr>
                <w:lang w:val="ru-RU"/>
              </w:rPr>
            </w:pPr>
            <w:r w:rsidRPr="0022162E">
              <w:rPr>
                <w:lang w:val="ru-RU"/>
              </w:rPr>
              <w:t>«Странички для любознательных».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66E41E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4A20B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D73507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A07C3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A2D9" w14:textId="7E09BB84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0D4ABF72" w14:textId="77777777" w:rsidTr="00230D3A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5AF3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DDFD" w14:textId="77777777" w:rsidR="005D6816" w:rsidRDefault="005D6816" w:rsidP="005D6816">
            <w:pPr>
              <w:rPr>
                <w:lang w:val="ru-RU"/>
              </w:rPr>
            </w:pPr>
            <w:commentRangeStart w:id="4"/>
            <w:r w:rsidRPr="00867993">
              <w:rPr>
                <w:b/>
                <w:lang w:val="ru-RU"/>
              </w:rPr>
              <w:t>Ст</w:t>
            </w:r>
            <w:r>
              <w:rPr>
                <w:b/>
                <w:lang w:val="ru-RU"/>
              </w:rPr>
              <w:t>артовая диагностическая работа.</w:t>
            </w:r>
            <w:commentRangeEnd w:id="4"/>
            <w:r w:rsidR="004C4379">
              <w:rPr>
                <w:rStyle w:val="aff9"/>
              </w:rPr>
              <w:commentReference w:id="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81836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15BFA2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6598E5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6A5F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8AEE8" w14:textId="337EBB31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Письменный контроль</w:t>
            </w:r>
          </w:p>
        </w:tc>
      </w:tr>
      <w:tr w:rsidR="005D6816" w:rsidRPr="00D40BD1" w14:paraId="12D53CC0" w14:textId="77777777" w:rsidTr="00230D3A">
        <w:trPr>
          <w:trHeight w:hRule="exact" w:val="199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1EA2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6D263" w14:textId="77777777" w:rsidR="005D6816" w:rsidRDefault="005D6816" w:rsidP="005D6816">
            <w:pPr>
              <w:rPr>
                <w:color w:val="0070C0"/>
                <w:lang w:val="ru-RU"/>
              </w:rPr>
            </w:pPr>
            <w:r>
              <w:rPr>
                <w:color w:val="0070C0"/>
                <w:lang w:val="ru-RU"/>
              </w:rPr>
              <w:t>*</w:t>
            </w:r>
            <w:r w:rsidRPr="0022162E">
              <w:rPr>
                <w:color w:val="0070C0"/>
                <w:lang w:val="ru-RU"/>
              </w:rPr>
              <w:t xml:space="preserve">Математическая </w:t>
            </w:r>
            <w:commentRangeStart w:id="5"/>
            <w:r w:rsidRPr="0022162E">
              <w:rPr>
                <w:color w:val="0070C0"/>
                <w:lang w:val="ru-RU"/>
              </w:rPr>
              <w:t>информация</w:t>
            </w:r>
            <w:commentRangeEnd w:id="5"/>
            <w:r>
              <w:rPr>
                <w:rStyle w:val="aff9"/>
              </w:rPr>
              <w:commentReference w:id="5"/>
            </w:r>
            <w:r w:rsidRPr="0022162E">
              <w:rPr>
                <w:color w:val="0070C0"/>
                <w:lang w:val="ru-RU"/>
              </w:rPr>
              <w:t>. Классификация объектов по двум признакам</w:t>
            </w:r>
          </w:p>
          <w:p w14:paraId="4AEA4049" w14:textId="77777777" w:rsidR="005D6816" w:rsidRPr="00EE7E9E" w:rsidRDefault="005D6816" w:rsidP="005D6816">
            <w:pPr>
              <w:rPr>
                <w:i/>
              </w:rPr>
            </w:pPr>
            <w:r w:rsidRPr="00EE7E9E">
              <w:rPr>
                <w:i/>
              </w:rPr>
              <w:t>&lt;</w:t>
            </w:r>
            <w:r w:rsidRPr="00EE7E9E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</w:rPr>
              <w:t>&gt;</w:t>
            </w:r>
          </w:p>
          <w:p w14:paraId="49A2203E" w14:textId="77777777" w:rsidR="005D6816" w:rsidRPr="00867993" w:rsidRDefault="005D6816" w:rsidP="005D6816">
            <w:pPr>
              <w:rPr>
                <w:b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BC329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3AF787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6C4CA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75EA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67A8" w14:textId="19446770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D40BD1" w14:paraId="13BE94FE" w14:textId="77777777" w:rsidTr="005E39E2">
        <w:trPr>
          <w:trHeight w:hRule="exact" w:val="325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84561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537C" w14:textId="77777777" w:rsidR="005D6816" w:rsidRDefault="005D6816" w:rsidP="005D6816">
            <w:pPr>
              <w:rPr>
                <w:color w:val="0070C0"/>
                <w:lang w:val="ru-RU"/>
              </w:rPr>
            </w:pPr>
            <w:commentRangeStart w:id="6"/>
            <w:r w:rsidRPr="00EC101B">
              <w:rPr>
                <w:color w:val="0070C0"/>
                <w:lang w:val="ru-RU"/>
              </w:rPr>
              <w:t>Пространственные отношения и геометрические фигуры. Конструирование геометрических фигур (разбиение фигуры на части, составление фигуры из частей).</w:t>
            </w:r>
            <w:commentRangeEnd w:id="6"/>
            <w:r>
              <w:rPr>
                <w:rStyle w:val="aff9"/>
              </w:rPr>
              <w:commentReference w:id="6"/>
            </w:r>
          </w:p>
          <w:p w14:paraId="652155ED" w14:textId="77777777" w:rsidR="005D6816" w:rsidRPr="00EE7E9E" w:rsidRDefault="005D6816" w:rsidP="005D6816">
            <w:pPr>
              <w:rPr>
                <w:i/>
              </w:rPr>
            </w:pPr>
            <w:r w:rsidRPr="00EE7E9E">
              <w:rPr>
                <w:i/>
              </w:rPr>
              <w:t>&lt;</w:t>
            </w:r>
            <w:r w:rsidRPr="00EE7E9E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</w:rPr>
              <w:t>&gt;</w:t>
            </w:r>
          </w:p>
          <w:p w14:paraId="21C18D32" w14:textId="77777777" w:rsidR="005D6816" w:rsidRPr="00EA6FCD" w:rsidRDefault="005D6816" w:rsidP="005D6816">
            <w:pPr>
              <w:rPr>
                <w:lang w:val="ru-RU"/>
              </w:rPr>
            </w:pPr>
          </w:p>
          <w:p w14:paraId="19528624" w14:textId="77777777" w:rsidR="005D6816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F0D7CA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32983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C6B39" w14:textId="68D4F791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1B15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E95E" w14:textId="7040EF41" w:rsidR="005D6816" w:rsidRPr="005D6816" w:rsidRDefault="005D6816" w:rsidP="005D6816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74424C35" w14:textId="77777777" w:rsidTr="005E39E2">
        <w:trPr>
          <w:trHeight w:hRule="exact" w:val="297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7F96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5085" w14:textId="77777777" w:rsidR="005D6816" w:rsidRDefault="005D6816" w:rsidP="005D6816">
            <w:pPr>
              <w:rPr>
                <w:b/>
                <w:color w:val="0070C0"/>
                <w:lang w:val="ru-RU"/>
              </w:rPr>
            </w:pPr>
            <w:commentRangeStart w:id="7"/>
            <w:r w:rsidRPr="00EC101B">
              <w:rPr>
                <w:color w:val="0070C0"/>
                <w:lang w:val="ru-RU"/>
              </w:rPr>
              <w:t xml:space="preserve">Конструирование геометрических фигур (разбиение фигуры на части, составление фигуры из частей). </w:t>
            </w:r>
            <w:r w:rsidRPr="00EC101B">
              <w:rPr>
                <w:b/>
                <w:color w:val="0070C0"/>
                <w:lang w:val="ru-RU"/>
              </w:rPr>
              <w:t>Равносоставленные фигуры</w:t>
            </w:r>
            <w:commentRangeEnd w:id="7"/>
            <w:r w:rsidR="00B326BA">
              <w:rPr>
                <w:rStyle w:val="aff9"/>
              </w:rPr>
              <w:commentReference w:id="7"/>
            </w:r>
          </w:p>
          <w:p w14:paraId="365216A6" w14:textId="77777777" w:rsidR="005D6816" w:rsidRPr="00EE7E9E" w:rsidRDefault="005D6816" w:rsidP="005D6816">
            <w:pPr>
              <w:rPr>
                <w:i/>
              </w:rPr>
            </w:pPr>
            <w:r w:rsidRPr="00EE7E9E">
              <w:rPr>
                <w:i/>
              </w:rPr>
              <w:t>&lt;</w:t>
            </w:r>
            <w:r w:rsidRPr="00EE7E9E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</w:rPr>
              <w:t>&gt;</w:t>
            </w:r>
          </w:p>
          <w:p w14:paraId="45D2CC8B" w14:textId="77777777" w:rsidR="005D6816" w:rsidRPr="00EC101B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FDBC40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BAF3B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EE24F3" w14:textId="4F767ABB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7929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0EF8A" w14:textId="15C0AB74" w:rsidR="005D6816" w:rsidRPr="005D6816" w:rsidRDefault="00191D59" w:rsidP="005D6816">
            <w:pPr>
              <w:rPr>
                <w:rFonts w:cstheme="majorHAnsi"/>
                <w:lang w:val="ru-RU"/>
              </w:rPr>
            </w:pPr>
            <w:r>
              <w:rPr>
                <w:rFonts w:eastAsia="Times New Roman" w:cstheme="majorHAnsi"/>
                <w:color w:val="000000"/>
                <w:lang w:val="ru-RU"/>
              </w:rPr>
              <w:t>Практическая работа</w:t>
            </w:r>
          </w:p>
        </w:tc>
      </w:tr>
      <w:tr w:rsidR="005D6816" w:rsidRPr="003750F4" w14:paraId="0BB0FD02" w14:textId="77777777" w:rsidTr="00230D3A">
        <w:trPr>
          <w:trHeight w:hRule="exact" w:val="111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8D9C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F52FD" w14:textId="7EA3368F" w:rsidR="005D6816" w:rsidRPr="00EC101B" w:rsidRDefault="005D6816" w:rsidP="005D6816">
            <w:pPr>
              <w:rPr>
                <w:color w:val="0070C0"/>
                <w:lang w:val="ru-RU"/>
              </w:rPr>
            </w:pPr>
            <w:commentRangeStart w:id="8"/>
            <w:r w:rsidRPr="005E39E2">
              <w:t>Взаимосвязь умножения и деления</w:t>
            </w:r>
            <w:commentRangeEnd w:id="8"/>
            <w:r>
              <w:rPr>
                <w:rStyle w:val="aff9"/>
              </w:rPr>
              <w:commentReference w:id="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FB264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B712E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71DD29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3380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ABE3" w14:textId="64B41667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3EBE56D4" w14:textId="77777777" w:rsidTr="00230D3A">
        <w:trPr>
          <w:trHeight w:hRule="exact" w:val="16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6EB87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5D8D" w14:textId="77777777" w:rsidR="005D6816" w:rsidRPr="003D18A3" w:rsidRDefault="005D6816" w:rsidP="005D6816">
            <w:pPr>
              <w:rPr>
                <w:lang w:val="ru-RU"/>
              </w:rPr>
            </w:pPr>
            <w:commentRangeStart w:id="9"/>
            <w:r w:rsidRPr="003D18A3">
              <w:rPr>
                <w:lang w:val="ru-RU"/>
              </w:rPr>
              <w:t>Умножение числа 2 и на 2. Деление на 2.</w:t>
            </w:r>
            <w:r>
              <w:rPr>
                <w:lang w:val="ru-RU"/>
              </w:rPr>
              <w:t xml:space="preserve"> Связь между компонентами умножения и деления. Четные и нечетные числа.</w:t>
            </w:r>
            <w:commentRangeEnd w:id="9"/>
            <w:r>
              <w:rPr>
                <w:rStyle w:val="aff9"/>
              </w:rPr>
              <w:commentReference w:id="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9FDD50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FA1FE6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A6B298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243E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531C" w14:textId="6BCC5EEF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58B0A7C1" w14:textId="77777777" w:rsidTr="00230D3A">
        <w:trPr>
          <w:trHeight w:hRule="exact" w:val="9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5CDF2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88F8" w14:textId="77777777" w:rsidR="005D6816" w:rsidRDefault="005D6816" w:rsidP="005D6816">
            <w:pPr>
              <w:rPr>
                <w:color w:val="0070C0"/>
              </w:rPr>
            </w:pPr>
            <w:commentRangeStart w:id="10"/>
            <w:r w:rsidRPr="00984474">
              <w:rPr>
                <w:color w:val="0070C0"/>
              </w:rPr>
              <w:t>Свойства чисел</w:t>
            </w:r>
            <w:commentRangeEnd w:id="10"/>
            <w:r>
              <w:rPr>
                <w:rStyle w:val="aff9"/>
              </w:rPr>
              <w:commentReference w:id="10"/>
            </w:r>
          </w:p>
          <w:p w14:paraId="78C35249" w14:textId="2652933B" w:rsidR="005D6816" w:rsidRPr="00EE7E9E" w:rsidRDefault="005D6816" w:rsidP="005D6816">
            <w:pPr>
              <w:rPr>
                <w:i/>
              </w:rPr>
            </w:pPr>
            <w:r w:rsidRPr="00EE7E9E">
              <w:rPr>
                <w:i/>
              </w:rPr>
              <w:t>&lt;</w:t>
            </w:r>
            <w:r w:rsidRPr="00EE7E9E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</w:rPr>
              <w:t>&gt;</w:t>
            </w:r>
          </w:p>
          <w:p w14:paraId="7FB55394" w14:textId="77777777" w:rsidR="005D6816" w:rsidRPr="003D18A3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44B86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25023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291D3E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394C9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C4DF" w14:textId="11DA475A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63024FF6" w14:textId="77777777" w:rsidTr="00230D3A">
        <w:trPr>
          <w:trHeight w:hRule="exact" w:val="9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83FD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3176" w14:textId="77777777" w:rsidR="005D6816" w:rsidRPr="003D18A3" w:rsidRDefault="005D6816" w:rsidP="005D6816">
            <w:pPr>
              <w:rPr>
                <w:lang w:val="ru-RU"/>
              </w:rPr>
            </w:pPr>
            <w:commentRangeStart w:id="11"/>
            <w:r>
              <w:rPr>
                <w:lang w:val="ru-RU"/>
              </w:rPr>
              <w:t>Умножение числа 3 и на 3. Деление на 3.</w:t>
            </w:r>
            <w:commentRangeEnd w:id="11"/>
            <w:r>
              <w:rPr>
                <w:rStyle w:val="aff9"/>
              </w:rPr>
              <w:commentReference w:id="1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A70AE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E1A3DE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5861A1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1921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EF74E" w14:textId="7DEFF1BA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02FE9DC8" w14:textId="77777777" w:rsidTr="004D2B43">
        <w:trPr>
          <w:trHeight w:hRule="exact" w:val="19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8E78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8655" w14:textId="77777777" w:rsidR="005D6816" w:rsidRPr="00542C86" w:rsidRDefault="005D6816" w:rsidP="005D6816">
            <w:pPr>
              <w:rPr>
                <w:color w:val="0070C0"/>
                <w:lang w:val="ru-RU"/>
              </w:rPr>
            </w:pPr>
            <w:commentRangeStart w:id="12"/>
            <w:r w:rsidRPr="00542C86">
              <w:rPr>
                <w:color w:val="0070C0"/>
                <w:lang w:val="ru-RU"/>
              </w:rPr>
              <w:t>Величины. Стоимость (единицы — рубль, копейка); установление отношения «дороже/дешевле на/в»</w:t>
            </w:r>
            <w:commentRangeEnd w:id="12"/>
            <w:r>
              <w:rPr>
                <w:rStyle w:val="aff9"/>
              </w:rPr>
              <w:commentReference w:id="12"/>
            </w:r>
          </w:p>
          <w:p w14:paraId="748E4491" w14:textId="36AA4F7D" w:rsidR="005D6816" w:rsidRPr="00542C86" w:rsidRDefault="005D6816" w:rsidP="005D6816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E958C7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FF858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B3B2C9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EC22E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2D9D" w14:textId="45FD7AB1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66E68B4C" w14:textId="77777777" w:rsidTr="00230D3A">
        <w:trPr>
          <w:trHeight w:hRule="exact" w:val="9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A88A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C0C1" w14:textId="77777777" w:rsidR="005D6816" w:rsidRDefault="005D6816" w:rsidP="005D6816">
            <w:pPr>
              <w:rPr>
                <w:lang w:val="ru-RU"/>
              </w:rPr>
            </w:pPr>
            <w:commentRangeStart w:id="13"/>
            <w:r>
              <w:rPr>
                <w:lang w:val="ru-RU"/>
              </w:rPr>
              <w:t>Решение задач с величинами: цена, количество, стоимость</w:t>
            </w:r>
            <w:commentRangeEnd w:id="13"/>
            <w:r>
              <w:rPr>
                <w:rStyle w:val="aff9"/>
              </w:rPr>
              <w:commentReference w:id="13"/>
            </w:r>
            <w:r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47804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D0B5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9EDCB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433A7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5C45" w14:textId="6F7D0C50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03160CA0" w14:textId="77777777" w:rsidTr="004D2B43">
        <w:trPr>
          <w:trHeight w:hRule="exact" w:val="155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AC058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1D2B9" w14:textId="77777777" w:rsidR="005D6816" w:rsidRPr="00B635A9" w:rsidRDefault="005D6816" w:rsidP="005D6816">
            <w:pPr>
              <w:rPr>
                <w:color w:val="0070C0"/>
                <w:lang w:val="ru-RU"/>
              </w:rPr>
            </w:pPr>
            <w:commentRangeStart w:id="14"/>
            <w:r w:rsidRPr="00B635A9">
              <w:rPr>
                <w:color w:val="0070C0"/>
                <w:lang w:val="ru-RU"/>
              </w:rPr>
              <w:t>Соотношение «цена, количество, стоимость» в практической ситуации</w:t>
            </w:r>
            <w:commentRangeEnd w:id="14"/>
            <w:r w:rsidR="00B326BA">
              <w:rPr>
                <w:rStyle w:val="aff9"/>
              </w:rPr>
              <w:commentReference w:id="14"/>
            </w:r>
            <w:r w:rsidRPr="00B635A9">
              <w:rPr>
                <w:color w:val="0070C0"/>
                <w:lang w:val="ru-RU"/>
              </w:rPr>
              <w:t>.</w:t>
            </w:r>
          </w:p>
          <w:p w14:paraId="2F6DEC7C" w14:textId="0A0F69A8" w:rsidR="005D6816" w:rsidRPr="002106A1" w:rsidRDefault="005D6816" w:rsidP="005D6816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60C64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E62CC6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50769C" w14:textId="6617315D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E782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3FD9" w14:textId="77DA566A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000B256E" w14:textId="77777777" w:rsidTr="00230D3A">
        <w:trPr>
          <w:trHeight w:hRule="exact" w:val="15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10B7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49D5" w14:textId="77777777" w:rsidR="005D6816" w:rsidRPr="00E62391" w:rsidRDefault="005D6816" w:rsidP="005D6816">
            <w:pPr>
              <w:rPr>
                <w:lang w:val="ru-RU"/>
              </w:rPr>
            </w:pPr>
            <w:commentRangeStart w:id="15"/>
            <w:r w:rsidRPr="00E62391">
              <w:rPr>
                <w:lang w:val="ru-RU"/>
              </w:rPr>
              <w:t xml:space="preserve">Задачи на понимание </w:t>
            </w:r>
            <w:r>
              <w:rPr>
                <w:lang w:val="ru-RU"/>
              </w:rPr>
              <w:t>з</w:t>
            </w:r>
            <w:r w:rsidRPr="00E62391">
              <w:rPr>
                <w:lang w:val="ru-RU"/>
              </w:rPr>
              <w:t>ависимости между величинами: масса одного предмета, количество предметов</w:t>
            </w:r>
            <w:commentRangeEnd w:id="15"/>
            <w:r>
              <w:rPr>
                <w:rStyle w:val="aff9"/>
              </w:rPr>
              <w:commentReference w:id="15"/>
            </w:r>
          </w:p>
          <w:p w14:paraId="5C5A3995" w14:textId="77777777" w:rsidR="005D6816" w:rsidRPr="00E62391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5FF4BB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C571D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E6E1A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CAA80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5C59F" w14:textId="0E320644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3F299252" w14:textId="77777777" w:rsidTr="004D2B43">
        <w:trPr>
          <w:trHeight w:hRule="exact" w:val="18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79712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6A87" w14:textId="77777777" w:rsidR="005D6816" w:rsidRPr="00CD41AE" w:rsidRDefault="005D6816" w:rsidP="005D6816">
            <w:pPr>
              <w:rPr>
                <w:color w:val="0070C0"/>
                <w:lang w:val="ru-RU"/>
              </w:rPr>
            </w:pPr>
            <w:commentRangeStart w:id="16"/>
            <w:r w:rsidRPr="00CD41AE">
              <w:rPr>
                <w:color w:val="0070C0"/>
                <w:lang w:val="ru-RU"/>
              </w:rPr>
              <w:t>Математическая информация. Алгоритмы (правила) порядка действий в числовом выражении</w:t>
            </w:r>
            <w:commentRangeEnd w:id="16"/>
            <w:r w:rsidR="00B803FA">
              <w:rPr>
                <w:rStyle w:val="aff9"/>
              </w:rPr>
              <w:commentReference w:id="16"/>
            </w:r>
          </w:p>
          <w:p w14:paraId="1C128E1E" w14:textId="1CABE8D1" w:rsidR="005D6816" w:rsidRPr="00E62391" w:rsidRDefault="005D6816" w:rsidP="005D6816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E2DCE8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41791D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0164A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FD08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F082D" w14:textId="640E561C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13CE1DB0" w14:textId="77777777" w:rsidTr="008613AB">
        <w:trPr>
          <w:trHeight w:hRule="exact" w:val="21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23D0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DBC1A" w14:textId="1F2EAD00" w:rsidR="005D6816" w:rsidRDefault="005D6816" w:rsidP="005D6816">
            <w:pPr>
              <w:rPr>
                <w:lang w:val="ru-RU"/>
              </w:rPr>
            </w:pPr>
            <w:commentRangeStart w:id="17"/>
            <w:r w:rsidRPr="003F69C8">
              <w:rPr>
                <w:lang w:val="ru-RU"/>
              </w:rPr>
              <w:t>Порядок выполнения действий</w:t>
            </w:r>
            <w:r>
              <w:rPr>
                <w:lang w:val="ru-RU"/>
              </w:rPr>
              <w:t xml:space="preserve"> в выражениях со скобками и без скобок.</w:t>
            </w:r>
            <w:commentRangeEnd w:id="17"/>
            <w:r>
              <w:rPr>
                <w:rStyle w:val="aff9"/>
              </w:rPr>
              <w:commentReference w:id="1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60D9C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4DD2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3620CE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3250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F8BD" w14:textId="7B3318C1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7116DDA5" w14:textId="77777777" w:rsidTr="00230D3A">
        <w:trPr>
          <w:trHeight w:hRule="exact" w:val="11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B729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9203" w14:textId="77777777" w:rsidR="005D6816" w:rsidRDefault="005D6816" w:rsidP="005D6816">
            <w:pPr>
              <w:rPr>
                <w:lang w:val="ru-RU"/>
              </w:rPr>
            </w:pPr>
            <w:r>
              <w:rPr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CE4912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D5F20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B3FDF8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2E8BD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765BC" w14:textId="0B1DEC9D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53FAB1CD" w14:textId="77777777" w:rsidTr="00230D3A">
        <w:trPr>
          <w:trHeight w:hRule="exact" w:val="10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08FE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AA1A" w14:textId="5FC72DEC" w:rsidR="005D6816" w:rsidRPr="003F69C8" w:rsidRDefault="005D6816" w:rsidP="005D6816">
            <w:pPr>
              <w:rPr>
                <w:b/>
                <w:lang w:val="ru-RU"/>
              </w:rPr>
            </w:pPr>
            <w:commentRangeStart w:id="18"/>
            <w:r w:rsidRPr="003F69C8">
              <w:rPr>
                <w:b/>
                <w:lang w:val="ru-RU"/>
              </w:rPr>
              <w:t>Проверочная работа</w:t>
            </w:r>
            <w:r>
              <w:rPr>
                <w:b/>
                <w:lang w:val="ru-RU"/>
              </w:rPr>
              <w:t xml:space="preserve"> 1</w:t>
            </w:r>
            <w:r w:rsidRPr="003F69C8">
              <w:rPr>
                <w:b/>
                <w:lang w:val="ru-RU"/>
              </w:rPr>
              <w:t>: «Умножение и деление на 2 и 3»</w:t>
            </w:r>
            <w:commentRangeEnd w:id="18"/>
            <w:r>
              <w:rPr>
                <w:rStyle w:val="aff9"/>
              </w:rPr>
              <w:commentReference w:id="1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D7944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20D08" w14:textId="7D225010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AB1F8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2434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9FB5" w14:textId="160AE761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D40BD1" w14:paraId="4EAB5EF7" w14:textId="77777777" w:rsidTr="004D2B43">
        <w:trPr>
          <w:trHeight w:hRule="exact" w:val="28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3F783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B47F7" w14:textId="77777777" w:rsidR="005D6816" w:rsidRPr="003F69C8" w:rsidRDefault="005D6816" w:rsidP="005D6816">
            <w:pPr>
              <w:rPr>
                <w:lang w:val="ru-RU"/>
              </w:rPr>
            </w:pPr>
            <w:r w:rsidRPr="003F69C8">
              <w:rPr>
                <w:lang w:val="ru-RU"/>
              </w:rPr>
              <w:t xml:space="preserve">Анализ проверочной работы. </w:t>
            </w:r>
          </w:p>
          <w:p w14:paraId="13C48D60" w14:textId="77777777" w:rsidR="005D6816" w:rsidRPr="00403822" w:rsidRDefault="005D6816" w:rsidP="005D6816">
            <w:pPr>
              <w:rPr>
                <w:color w:val="0070C0"/>
                <w:lang w:val="ru-RU"/>
              </w:rPr>
            </w:pPr>
            <w:commentRangeStart w:id="19"/>
            <w:r w:rsidRPr="00403822">
              <w:rPr>
                <w:color w:val="0070C0"/>
                <w:lang w:val="ru-RU"/>
              </w:rPr>
              <w:t>Величины. Длина (единица длины — миллиметр, километр); соотношение между величинами в пределах тысячи</w:t>
            </w:r>
            <w:commentRangeEnd w:id="19"/>
            <w:r>
              <w:rPr>
                <w:rStyle w:val="aff9"/>
              </w:rPr>
              <w:commentReference w:id="19"/>
            </w:r>
          </w:p>
          <w:p w14:paraId="767049A7" w14:textId="029EAEFE" w:rsidR="005D6816" w:rsidRPr="003F69C8" w:rsidRDefault="005D6816" w:rsidP="005D6816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C68B32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D6DCF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E908B1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F310F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A0695" w14:textId="3B5B2B63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16656FCA" w14:textId="77777777" w:rsidTr="004D2B43">
        <w:trPr>
          <w:trHeight w:hRule="exact" w:val="22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0598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6638" w14:textId="77777777" w:rsidR="005D6816" w:rsidRPr="00E17FC6" w:rsidRDefault="005D6816" w:rsidP="005D6816">
            <w:pPr>
              <w:rPr>
                <w:lang w:val="ru-RU"/>
              </w:rPr>
            </w:pPr>
            <w:commentRangeStart w:id="20"/>
            <w:r w:rsidRPr="00403822">
              <w:rPr>
                <w:color w:val="0070C0"/>
                <w:lang w:val="ru-RU"/>
              </w:rPr>
              <w:t>Величины. Соотношение «больше/меньше на/в» в ситуации сравнения предметов и объектов на основе измерения величин</w:t>
            </w:r>
            <w:commentRangeEnd w:id="20"/>
            <w:r>
              <w:rPr>
                <w:rStyle w:val="aff9"/>
              </w:rPr>
              <w:commentReference w:id="20"/>
            </w:r>
          </w:p>
          <w:p w14:paraId="30B44F8E" w14:textId="19CDAE26" w:rsidR="005D6816" w:rsidRPr="003F69C8" w:rsidRDefault="005D6816" w:rsidP="005D6816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5CD2EE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14ADDB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E89A5" w14:textId="0CF206C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345AD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C34E" w14:textId="3BAD0837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D40BD1" w14:paraId="5832E44D" w14:textId="77777777" w:rsidTr="00230D3A">
        <w:trPr>
          <w:trHeight w:hRule="exact" w:val="152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E53CD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BAE3" w14:textId="77777777" w:rsidR="005D6816" w:rsidRPr="003F69C8" w:rsidRDefault="005D6816" w:rsidP="005D6816">
            <w:pPr>
              <w:rPr>
                <w:lang w:val="ru-RU"/>
              </w:rPr>
            </w:pPr>
            <w:commentRangeStart w:id="21"/>
            <w:r>
              <w:rPr>
                <w:lang w:val="ru-RU"/>
              </w:rPr>
              <w:t>Умножение числа 4 и на 4. Деление на 4.</w:t>
            </w:r>
            <w:commentRangeEnd w:id="21"/>
            <w:r>
              <w:rPr>
                <w:rStyle w:val="aff9"/>
              </w:rPr>
              <w:commentReference w:id="2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B6105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D5CC64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0EEE6C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73C2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C11A" w14:textId="7820F075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60496D87" w14:textId="77777777" w:rsidTr="00230D3A">
        <w:trPr>
          <w:trHeight w:hRule="exact" w:val="184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4081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693D" w14:textId="77777777" w:rsidR="005D6816" w:rsidRPr="00F43798" w:rsidRDefault="005D6816" w:rsidP="005D6816">
            <w:pPr>
              <w:rPr>
                <w:lang w:val="ru-RU"/>
              </w:rPr>
            </w:pPr>
            <w:commentRangeStart w:id="22"/>
            <w:r w:rsidRPr="00552602">
              <w:rPr>
                <w:color w:val="0070C0"/>
                <w:lang w:val="ru-RU"/>
              </w:rPr>
              <w:t>Увеличение числа в несколько раз</w:t>
            </w:r>
            <w:r>
              <w:rPr>
                <w:lang w:val="ru-RU"/>
              </w:rPr>
              <w:t xml:space="preserve">. </w:t>
            </w:r>
            <w:r w:rsidRPr="00F43798">
              <w:rPr>
                <w:lang w:val="ru-RU"/>
              </w:rPr>
              <w:t>Задачи н</w:t>
            </w:r>
            <w:r>
              <w:rPr>
                <w:lang w:val="ru-RU"/>
              </w:rPr>
              <w:t>а понимание смысла арифметического действия умножение.</w:t>
            </w:r>
            <w:commentRangeEnd w:id="22"/>
            <w:r>
              <w:rPr>
                <w:rStyle w:val="aff9"/>
              </w:rPr>
              <w:commentReference w:id="22"/>
            </w:r>
          </w:p>
          <w:p w14:paraId="04E1EA82" w14:textId="77777777" w:rsidR="005D6816" w:rsidRPr="003F69C8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E2A2F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531C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E4BFE5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28B09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C9FC0" w14:textId="22B5A77A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0FD3E9E6" w14:textId="77777777" w:rsidTr="00230D3A">
        <w:trPr>
          <w:trHeight w:hRule="exact" w:val="15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B9B8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B458" w14:textId="77777777" w:rsidR="005D6816" w:rsidRPr="00F43798" w:rsidRDefault="005D6816" w:rsidP="005D6816">
            <w:pPr>
              <w:rPr>
                <w:lang w:val="ru-RU"/>
              </w:rPr>
            </w:pPr>
            <w:commentRangeStart w:id="23"/>
            <w:r w:rsidRPr="00552602">
              <w:rPr>
                <w:color w:val="0070C0"/>
                <w:lang w:val="ru-RU"/>
              </w:rPr>
              <w:t xml:space="preserve">Уменьшение числа в несколько раз. </w:t>
            </w:r>
            <w:r>
              <w:rPr>
                <w:lang w:val="ru-RU"/>
              </w:rPr>
              <w:t>З</w:t>
            </w:r>
            <w:r w:rsidRPr="00F43798">
              <w:rPr>
                <w:lang w:val="ru-RU"/>
              </w:rPr>
              <w:t>адачи на</w:t>
            </w:r>
            <w:r>
              <w:rPr>
                <w:lang w:val="ru-RU"/>
              </w:rPr>
              <w:t xml:space="preserve"> понимание смысла арифметического действия деление. </w:t>
            </w:r>
            <w:r w:rsidRPr="00F43798">
              <w:rPr>
                <w:lang w:val="ru-RU"/>
              </w:rPr>
              <w:t xml:space="preserve"> </w:t>
            </w:r>
            <w:commentRangeEnd w:id="23"/>
            <w:r>
              <w:rPr>
                <w:rStyle w:val="aff9"/>
              </w:rPr>
              <w:commentReference w:id="23"/>
            </w:r>
          </w:p>
          <w:p w14:paraId="32E3480C" w14:textId="77777777" w:rsidR="005D6816" w:rsidRPr="00F43798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FB10D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483583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9AAB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83827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170C" w14:textId="2F6C5219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42426260" w14:textId="77777777" w:rsidTr="00230D3A">
        <w:trPr>
          <w:trHeight w:hRule="exact" w:val="11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0DB6B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80EC" w14:textId="77777777" w:rsidR="005D6816" w:rsidRPr="00F43798" w:rsidRDefault="005D6816" w:rsidP="005D6816">
            <w:pPr>
              <w:rPr>
                <w:lang w:val="ru-RU"/>
              </w:rPr>
            </w:pPr>
            <w:commentRangeStart w:id="24"/>
            <w:r>
              <w:rPr>
                <w:lang w:val="ru-RU"/>
              </w:rPr>
              <w:t>Умножение числа 5 и на 5. Деление на 5.</w:t>
            </w:r>
            <w:commentRangeEnd w:id="24"/>
            <w:r>
              <w:rPr>
                <w:rStyle w:val="aff9"/>
              </w:rPr>
              <w:commentReference w:id="2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94AA8A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5F2A93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F13D52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A2631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7F082" w14:textId="4880735D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31C24FDC" w14:textId="77777777" w:rsidTr="00FF34F8">
        <w:trPr>
          <w:trHeight w:hRule="exact" w:val="283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CABB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10D9" w14:textId="77777777" w:rsidR="005D6816" w:rsidRDefault="005D6816" w:rsidP="005D6816">
            <w:pPr>
              <w:rPr>
                <w:color w:val="0070C0"/>
                <w:lang w:val="ru-RU"/>
              </w:rPr>
            </w:pPr>
            <w:commentRangeStart w:id="25"/>
            <w:r w:rsidRPr="00C55683">
              <w:rPr>
                <w:color w:val="0070C0"/>
                <w:lang w:val="ru-RU"/>
              </w:rPr>
              <w:t>Алгоритмы</w:t>
            </w:r>
            <w:r>
              <w:rPr>
                <w:color w:val="0070C0"/>
                <w:lang w:val="ru-RU"/>
              </w:rPr>
              <w:t xml:space="preserve"> (правила) нахождения периметра</w:t>
            </w:r>
            <w:commentRangeEnd w:id="25"/>
            <w:r>
              <w:rPr>
                <w:rStyle w:val="aff9"/>
              </w:rPr>
              <w:commentReference w:id="25"/>
            </w:r>
            <w:r>
              <w:rPr>
                <w:color w:val="0070C0"/>
                <w:lang w:val="ru-RU"/>
              </w:rPr>
              <w:t>.</w:t>
            </w:r>
          </w:p>
          <w:p w14:paraId="1B6D0F0E" w14:textId="77777777" w:rsidR="005D6816" w:rsidRPr="00C55683" w:rsidRDefault="005D6816" w:rsidP="005D6816">
            <w:pPr>
              <w:rPr>
                <w:color w:val="0070C0"/>
                <w:lang w:val="ru-RU"/>
              </w:rPr>
            </w:pPr>
            <w:commentRangeStart w:id="26"/>
            <w:r w:rsidRPr="00EC101B">
              <w:rPr>
                <w:color w:val="0070C0"/>
                <w:lang w:val="ru-RU"/>
              </w:rPr>
              <w:t>Периметр многоугольника: измерени</w:t>
            </w:r>
            <w:r>
              <w:rPr>
                <w:color w:val="0070C0"/>
                <w:lang w:val="ru-RU"/>
              </w:rPr>
              <w:t xml:space="preserve">е, вычисление, запись равенства. </w:t>
            </w:r>
            <w:r w:rsidRPr="00EC101B">
              <w:rPr>
                <w:color w:val="0070C0"/>
                <w:lang w:val="ru-RU"/>
              </w:rPr>
              <w:t>Решение геометрических задач</w:t>
            </w:r>
            <w:r>
              <w:rPr>
                <w:color w:val="0070C0"/>
                <w:lang w:val="ru-RU"/>
              </w:rPr>
              <w:t xml:space="preserve">. </w:t>
            </w:r>
            <w:commentRangeEnd w:id="26"/>
            <w:r>
              <w:rPr>
                <w:rStyle w:val="aff9"/>
              </w:rPr>
              <w:commentReference w:id="26"/>
            </w:r>
          </w:p>
          <w:p w14:paraId="6044A00F" w14:textId="41529FEA" w:rsidR="005D6816" w:rsidRDefault="005D6816" w:rsidP="005D6816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D4F64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B9767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C2FB8" w14:textId="5E658058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95DC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080A" w14:textId="02D69A98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2750FA" w:rsidRPr="003750F4" w14:paraId="44546FA8" w14:textId="77777777" w:rsidTr="002750FA">
        <w:trPr>
          <w:trHeight w:hRule="exact" w:val="183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567BC" w14:textId="77777777" w:rsidR="002750FA" w:rsidRPr="00E86C8A" w:rsidRDefault="002750FA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1F7C" w14:textId="77777777" w:rsidR="002750FA" w:rsidRPr="001D36B0" w:rsidRDefault="002750FA" w:rsidP="00C55683">
            <w:pPr>
              <w:rPr>
                <w:color w:val="0070C0"/>
                <w:lang w:val="ru-RU"/>
              </w:rPr>
            </w:pPr>
            <w:commentRangeStart w:id="27"/>
            <w:r w:rsidRPr="002750FA">
              <w:rPr>
                <w:color w:val="0070C0"/>
                <w:lang w:val="ru-RU"/>
              </w:rPr>
              <w:t xml:space="preserve">Периметр многоугольника: измерение, вычисление, запись равенства. </w:t>
            </w:r>
            <w:r w:rsidRPr="001D36B0">
              <w:rPr>
                <w:color w:val="0070C0"/>
                <w:lang w:val="ru-RU"/>
              </w:rPr>
              <w:t>Повторение. Обобщение</w:t>
            </w:r>
            <w:commentRangeEnd w:id="27"/>
            <w:r>
              <w:rPr>
                <w:rStyle w:val="aff9"/>
              </w:rPr>
              <w:commentReference w:id="27"/>
            </w:r>
          </w:p>
          <w:p w14:paraId="2F8966F2" w14:textId="33419112" w:rsidR="002750FA" w:rsidRPr="00C55683" w:rsidRDefault="002750FA" w:rsidP="00C55683">
            <w:pPr>
              <w:rPr>
                <w:color w:val="0070C0"/>
                <w:lang w:val="ru-RU"/>
              </w:rPr>
            </w:pPr>
            <w:r w:rsidRPr="002750FA">
              <w:rPr>
                <w:i/>
              </w:rPr>
              <w:t>&lt;</w:t>
            </w:r>
            <w:r w:rsidRPr="002750FA">
              <w:rPr>
                <w:i/>
                <w:lang w:val="ru-RU"/>
              </w:rPr>
              <w:t>Нет в учебнике</w:t>
            </w:r>
            <w:r w:rsidRPr="002750FA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3F2EFA" w14:textId="77777777" w:rsidR="002750FA" w:rsidRDefault="002750FA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F9F73A" w14:textId="77777777" w:rsidR="002750FA" w:rsidRPr="000A0060" w:rsidRDefault="002750F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E2DB5" w14:textId="77777777" w:rsidR="002750FA" w:rsidRPr="000A0060" w:rsidRDefault="002750FA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C5717" w14:textId="77777777" w:rsidR="002750FA" w:rsidRPr="000A0060" w:rsidRDefault="002750FA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5DB22" w14:textId="0697C9E9" w:rsidR="002750FA" w:rsidRPr="005D6816" w:rsidRDefault="00191D59" w:rsidP="005D1843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1B410FA1" w14:textId="77777777" w:rsidTr="00230D3A">
        <w:trPr>
          <w:trHeight w:hRule="exact" w:val="10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E77E1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994C2" w14:textId="77777777" w:rsidR="005D6816" w:rsidRDefault="005D6816" w:rsidP="005D6816">
            <w:pPr>
              <w:rPr>
                <w:lang w:val="ru-RU"/>
              </w:rPr>
            </w:pPr>
            <w:commentRangeStart w:id="28"/>
            <w:r w:rsidRPr="00552602">
              <w:rPr>
                <w:color w:val="0070C0"/>
                <w:lang w:val="ru-RU"/>
              </w:rPr>
              <w:t xml:space="preserve">Кратное сравнение чисел. </w:t>
            </w:r>
            <w:r>
              <w:rPr>
                <w:lang w:val="ru-RU"/>
              </w:rPr>
              <w:t>Задачи на кратное сравнение.</w:t>
            </w:r>
            <w:commentRangeEnd w:id="28"/>
            <w:r>
              <w:rPr>
                <w:rStyle w:val="aff9"/>
              </w:rPr>
              <w:commentReference w:id="2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5C9BCA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D14889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D8736F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11D9F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54B9" w14:textId="61BC8EB8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715BB997" w14:textId="77777777" w:rsidTr="00230D3A">
        <w:trPr>
          <w:trHeight w:hRule="exact" w:val="11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65D6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8E20" w14:textId="77777777" w:rsidR="005D6816" w:rsidRPr="00867993" w:rsidRDefault="005D6816" w:rsidP="005D6816">
            <w:pPr>
              <w:rPr>
                <w:lang w:val="ru-RU"/>
              </w:rPr>
            </w:pPr>
            <w:commentRangeStart w:id="29"/>
            <w:r w:rsidRPr="00867993">
              <w:rPr>
                <w:lang w:val="ru-RU"/>
              </w:rPr>
              <w:t>Задачи на понимание отношений (больше/меньше на/в)</w:t>
            </w:r>
            <w:commentRangeEnd w:id="29"/>
            <w:r>
              <w:rPr>
                <w:rStyle w:val="aff9"/>
              </w:rPr>
              <w:commentReference w:id="29"/>
            </w:r>
          </w:p>
          <w:p w14:paraId="00D50AC4" w14:textId="77777777" w:rsidR="005D6816" w:rsidRDefault="005D6816" w:rsidP="005D6816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0AA9F8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73B61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DC4A1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2227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0334" w14:textId="19BC19B0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5D6816" w:rsidRPr="003750F4" w14:paraId="00BF93D0" w14:textId="77777777" w:rsidTr="00230D3A">
        <w:trPr>
          <w:trHeight w:hRule="exact" w:val="11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BDA4A" w14:textId="77777777" w:rsidR="005D6816" w:rsidRPr="00E86C8A" w:rsidRDefault="005D6816" w:rsidP="005D6816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37DB" w14:textId="77777777" w:rsidR="005D6816" w:rsidRPr="00867993" w:rsidRDefault="005D6816" w:rsidP="005D6816">
            <w:pPr>
              <w:rPr>
                <w:lang w:val="ru-RU"/>
              </w:rPr>
            </w:pPr>
            <w:commentRangeStart w:id="30"/>
            <w:r>
              <w:rPr>
                <w:lang w:val="ru-RU"/>
              </w:rPr>
              <w:t>Умножение числа 6 и на 6. Деление на 6.</w:t>
            </w:r>
            <w:commentRangeEnd w:id="30"/>
            <w:r>
              <w:rPr>
                <w:rStyle w:val="aff9"/>
              </w:rPr>
              <w:commentReference w:id="3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C58069" w14:textId="77777777" w:rsidR="005D6816" w:rsidRPr="000A0060" w:rsidRDefault="005D6816" w:rsidP="005D6816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DC0A4B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83D5E4" w14:textId="77777777" w:rsidR="005D6816" w:rsidRPr="000A0060" w:rsidRDefault="005D6816" w:rsidP="005D6816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190FA" w14:textId="77777777" w:rsidR="005D6816" w:rsidRPr="000A0060" w:rsidRDefault="005D6816" w:rsidP="005D6816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3981D" w14:textId="60323D8B" w:rsidR="005D6816" w:rsidRPr="005D6816" w:rsidRDefault="005D6816" w:rsidP="005D6816">
            <w:pPr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7211D015" w14:textId="77777777" w:rsidTr="00230D3A">
        <w:trPr>
          <w:trHeight w:hRule="exact" w:val="14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4F0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AFCA" w14:textId="77777777" w:rsidR="00191D59" w:rsidRPr="00867993" w:rsidRDefault="00191D59" w:rsidP="00191D59">
            <w:pPr>
              <w:rPr>
                <w:lang w:val="ru-RU"/>
              </w:rPr>
            </w:pPr>
            <w:commentRangeStart w:id="31"/>
            <w:r w:rsidRPr="00867993">
              <w:rPr>
                <w:lang w:val="ru-RU"/>
              </w:rPr>
              <w:t>Работа с текстовой задачей: анализ данных и отношений, представление на модели.</w:t>
            </w:r>
            <w:commentRangeEnd w:id="31"/>
            <w:r>
              <w:rPr>
                <w:rStyle w:val="aff9"/>
              </w:rPr>
              <w:commentReference w:id="31"/>
            </w:r>
          </w:p>
          <w:p w14:paraId="31FE9B12" w14:textId="77777777" w:rsidR="00191D59" w:rsidRPr="00867993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8FCE58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BC06A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41700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C937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0DAF" w14:textId="7EC4EA51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547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3B6C7F56" w14:textId="77777777" w:rsidTr="00230D3A">
        <w:trPr>
          <w:trHeight w:hRule="exact" w:val="11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A9D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92D2" w14:textId="77777777" w:rsidR="00191D59" w:rsidRPr="00867993" w:rsidRDefault="00191D59" w:rsidP="00191D59">
            <w:pPr>
              <w:rPr>
                <w:lang w:val="ru-RU"/>
              </w:rPr>
            </w:pPr>
            <w:commentRangeStart w:id="32"/>
            <w:r>
              <w:rPr>
                <w:lang w:val="ru-RU"/>
              </w:rPr>
              <w:t xml:space="preserve">Решение задач. </w:t>
            </w:r>
            <w:commentRangeEnd w:id="32"/>
            <w:r>
              <w:rPr>
                <w:rStyle w:val="aff9"/>
              </w:rPr>
              <w:commentReference w:id="3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5437B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6A7A35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DF29C2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1BD8A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1043E" w14:textId="635E1837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547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63528EA4" w14:textId="77777777" w:rsidTr="00230D3A">
        <w:trPr>
          <w:trHeight w:hRule="exact" w:val="113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E4A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9AF69" w14:textId="77777777" w:rsidR="00191D59" w:rsidRDefault="00191D59" w:rsidP="00191D59">
            <w:pPr>
              <w:rPr>
                <w:lang w:val="ru-RU"/>
              </w:rPr>
            </w:pPr>
            <w:commentRangeStart w:id="33"/>
            <w:r>
              <w:rPr>
                <w:lang w:val="ru-RU"/>
              </w:rPr>
              <w:t>Умножение числа 7 и на 7. Деление на 7.</w:t>
            </w:r>
            <w:commentRangeEnd w:id="33"/>
            <w:r>
              <w:rPr>
                <w:rStyle w:val="aff9"/>
              </w:rPr>
              <w:commentReference w:id="3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6B39B0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12062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94046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A59C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2D9C" w14:textId="2BD3DA50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547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D24CC2" w:rsidRPr="005E1C08" w14:paraId="0764B8F5" w14:textId="77777777" w:rsidTr="00230D3A">
        <w:trPr>
          <w:trHeight w:hRule="exact" w:val="18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702AA" w14:textId="77777777" w:rsidR="00D24CC2" w:rsidRPr="00E86C8A" w:rsidRDefault="00D24CC2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32D6" w14:textId="77777777" w:rsidR="00D24CC2" w:rsidRDefault="00D24CC2" w:rsidP="00072C15">
            <w:pPr>
              <w:rPr>
                <w:lang w:val="ru-RU"/>
              </w:rPr>
            </w:pPr>
            <w:r>
              <w:rPr>
                <w:lang w:val="ru-RU"/>
              </w:rPr>
              <w:t xml:space="preserve">«Странички для любознательных». </w:t>
            </w:r>
            <w:r w:rsidR="00072C15">
              <w:rPr>
                <w:lang w:val="ru-RU"/>
              </w:rPr>
              <w:t>Наши проекты.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A117FB" w14:textId="77777777" w:rsidR="00D24CC2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21C2AA" w14:textId="77777777" w:rsidR="00D24CC2" w:rsidRPr="000A0060" w:rsidRDefault="00D24CC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5BC5E" w14:textId="3E1E07C2" w:rsidR="00D24CC2" w:rsidRPr="000A0060" w:rsidRDefault="006E6FA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81600" w14:textId="77777777" w:rsidR="00D24CC2" w:rsidRPr="000A0060" w:rsidRDefault="00D24CC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640C" w14:textId="5B0883EF" w:rsidR="003750F4" w:rsidRPr="005D6816" w:rsidRDefault="003750F4" w:rsidP="003750F4">
            <w:pPr>
              <w:rPr>
                <w:rFonts w:cstheme="majorHAnsi"/>
                <w:lang w:val="ru-RU"/>
              </w:rPr>
            </w:pPr>
            <w:r w:rsidRPr="005D6816">
              <w:rPr>
                <w:rFonts w:cstheme="majorHAnsi"/>
                <w:lang w:val="ru-RU"/>
              </w:rPr>
              <w:t xml:space="preserve"> Практическая работа; </w:t>
            </w:r>
            <w:r w:rsidR="006E6FA0" w:rsidRPr="005D6816">
              <w:rPr>
                <w:rFonts w:cstheme="majorHAnsi"/>
                <w:lang w:val="ru-RU"/>
              </w:rPr>
              <w:t xml:space="preserve"> </w:t>
            </w:r>
            <w:r w:rsidRPr="005D6816">
              <w:rPr>
                <w:rFonts w:cstheme="majorHAnsi"/>
                <w:lang w:val="ru-RU"/>
              </w:rPr>
              <w:t xml:space="preserve">Самооценка с </w:t>
            </w:r>
            <w:r w:rsidRPr="005D6816">
              <w:rPr>
                <w:rFonts w:cstheme="majorHAnsi"/>
                <w:lang w:val="ru-RU"/>
              </w:rPr>
              <w:br/>
              <w:t>использованием</w:t>
            </w:r>
            <w:r w:rsidR="006E6FA0" w:rsidRPr="005D6816">
              <w:rPr>
                <w:rFonts w:cstheme="majorHAnsi"/>
                <w:lang w:val="ru-RU"/>
              </w:rPr>
              <w:t xml:space="preserve"> </w:t>
            </w:r>
            <w:r w:rsidRPr="005D6816">
              <w:rPr>
                <w:rFonts w:cstheme="majorHAnsi"/>
                <w:lang w:val="ru-RU"/>
              </w:rPr>
              <w:t xml:space="preserve">«Оценочного </w:t>
            </w:r>
            <w:r w:rsidRPr="005D6816">
              <w:rPr>
                <w:rFonts w:cstheme="majorHAnsi"/>
                <w:lang w:val="ru-RU"/>
              </w:rPr>
              <w:br/>
              <w:t>листа»;</w:t>
            </w:r>
          </w:p>
          <w:p w14:paraId="28C0CC27" w14:textId="77777777" w:rsidR="00D24CC2" w:rsidRPr="005D6816" w:rsidRDefault="00D24CC2">
            <w:pPr>
              <w:rPr>
                <w:rFonts w:cstheme="majorHAnsi"/>
                <w:lang w:val="ru-RU"/>
              </w:rPr>
            </w:pPr>
          </w:p>
        </w:tc>
      </w:tr>
      <w:tr w:rsidR="00072C15" w:rsidRPr="005E1C08" w14:paraId="29110FC4" w14:textId="77777777" w:rsidTr="00230D3A">
        <w:trPr>
          <w:trHeight w:hRule="exact" w:val="17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38BD" w14:textId="77777777" w:rsidR="00072C15" w:rsidRPr="00E86C8A" w:rsidRDefault="00072C15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58B2B" w14:textId="77777777" w:rsidR="00072C15" w:rsidRDefault="00072C15" w:rsidP="00867993">
            <w:pPr>
              <w:rPr>
                <w:lang w:val="ru-RU"/>
              </w:rPr>
            </w:pPr>
            <w:r>
              <w:rPr>
                <w:lang w:val="ru-RU"/>
              </w:rPr>
              <w:t>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F8C8AA" w14:textId="77777777" w:rsidR="00072C15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36E5A4" w14:textId="77777777" w:rsidR="00072C15" w:rsidRPr="000A0060" w:rsidRDefault="00072C15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14B426" w14:textId="77777777" w:rsidR="00072C15" w:rsidRPr="000A0060" w:rsidRDefault="00072C15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FE680" w14:textId="77777777" w:rsidR="00072C15" w:rsidRPr="000A0060" w:rsidRDefault="00072C15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E6BEE" w14:textId="0B170CDF" w:rsidR="003750F4" w:rsidRPr="005D6816" w:rsidRDefault="003750F4" w:rsidP="003750F4">
            <w:pPr>
              <w:rPr>
                <w:rFonts w:cstheme="majorHAnsi"/>
                <w:lang w:val="ru-RU"/>
              </w:rPr>
            </w:pPr>
            <w:r w:rsidRPr="005D6816">
              <w:rPr>
                <w:rFonts w:cstheme="majorHAnsi"/>
                <w:lang w:val="ru-RU"/>
              </w:rPr>
              <w:t>Тестирование;</w:t>
            </w:r>
            <w:r w:rsidR="006E6FA0" w:rsidRPr="005D6816">
              <w:rPr>
                <w:rFonts w:cstheme="majorHAnsi"/>
                <w:lang w:val="ru-RU"/>
              </w:rPr>
              <w:t xml:space="preserve">  </w:t>
            </w:r>
          </w:p>
          <w:p w14:paraId="74E36B13" w14:textId="77777777" w:rsidR="006E6FA0" w:rsidRPr="005D6816" w:rsidRDefault="006E6FA0" w:rsidP="006E6FA0">
            <w:pPr>
              <w:rPr>
                <w:rFonts w:cstheme="majorHAnsi"/>
                <w:lang w:val="ru-RU"/>
              </w:rPr>
            </w:pPr>
            <w:r w:rsidRPr="005D6816">
              <w:rPr>
                <w:rFonts w:cstheme="majorHAnsi"/>
                <w:lang w:val="ru-RU"/>
              </w:rPr>
              <w:t xml:space="preserve">Самооценка с </w:t>
            </w:r>
            <w:r w:rsidRPr="005D6816">
              <w:rPr>
                <w:rFonts w:cstheme="majorHAnsi"/>
                <w:lang w:val="ru-RU"/>
              </w:rPr>
              <w:br/>
              <w:t xml:space="preserve">использованием «Оценочного </w:t>
            </w:r>
            <w:r w:rsidRPr="005D6816">
              <w:rPr>
                <w:rFonts w:cstheme="majorHAnsi"/>
                <w:lang w:val="ru-RU"/>
              </w:rPr>
              <w:br/>
              <w:t>листа»;</w:t>
            </w:r>
          </w:p>
          <w:p w14:paraId="014AAE65" w14:textId="77777777" w:rsidR="00072C15" w:rsidRPr="005D6816" w:rsidRDefault="00072C15">
            <w:pPr>
              <w:rPr>
                <w:rFonts w:cstheme="majorHAnsi"/>
                <w:lang w:val="ru-RU"/>
              </w:rPr>
            </w:pPr>
          </w:p>
        </w:tc>
      </w:tr>
      <w:tr w:rsidR="00D24CC2" w:rsidRPr="003750F4" w14:paraId="6F0695DC" w14:textId="77777777" w:rsidTr="00230D3A">
        <w:trPr>
          <w:trHeight w:hRule="exact" w:val="99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9917" w14:textId="77777777" w:rsidR="00D24CC2" w:rsidRPr="00E86C8A" w:rsidRDefault="00D24CC2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BBFE4" w14:textId="77777777" w:rsidR="00D24CC2" w:rsidRPr="00D24CC2" w:rsidRDefault="00D24CC2" w:rsidP="00867993">
            <w:pPr>
              <w:rPr>
                <w:b/>
                <w:lang w:val="ru-RU"/>
              </w:rPr>
            </w:pPr>
            <w:r w:rsidRPr="00D24CC2">
              <w:rPr>
                <w:b/>
                <w:lang w:val="ru-RU"/>
              </w:rPr>
              <w:t>Проверочная работа</w:t>
            </w:r>
            <w:r w:rsidR="00672F87">
              <w:rPr>
                <w:b/>
                <w:lang w:val="ru-RU"/>
              </w:rPr>
              <w:t xml:space="preserve"> 2</w:t>
            </w:r>
            <w:r w:rsidRPr="00D24CC2">
              <w:rPr>
                <w:b/>
                <w:lang w:val="ru-RU"/>
              </w:rPr>
              <w:t>: «Умножение и деление. Решение задач»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7D5653" w14:textId="77777777" w:rsidR="00D24CC2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656AB3" w14:textId="28667125" w:rsidR="00D24CC2" w:rsidRPr="000A0060" w:rsidRDefault="0057456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BAFF83" w14:textId="77777777" w:rsidR="00D24CC2" w:rsidRPr="000A0060" w:rsidRDefault="00D24CC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91E0D" w14:textId="77777777" w:rsidR="00D24CC2" w:rsidRPr="000A0060" w:rsidRDefault="00D24CC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57560" w14:textId="3DC786B5" w:rsidR="003750F4" w:rsidRPr="005D6816" w:rsidRDefault="006E6FA0" w:rsidP="003750F4">
            <w:pPr>
              <w:rPr>
                <w:rFonts w:cstheme="majorHAnsi"/>
                <w:lang w:val="ru-RU"/>
              </w:rPr>
            </w:pPr>
            <w:r w:rsidRPr="005D6816">
              <w:rPr>
                <w:rFonts w:cstheme="majorHAnsi"/>
                <w:lang w:val="ru-RU"/>
              </w:rPr>
              <w:t xml:space="preserve"> </w:t>
            </w:r>
            <w:r w:rsidR="003750F4" w:rsidRPr="005D6816">
              <w:rPr>
                <w:rFonts w:cstheme="majorHAnsi"/>
                <w:lang w:val="ru-RU"/>
              </w:rPr>
              <w:t xml:space="preserve"> Письменный </w:t>
            </w:r>
            <w:r w:rsidR="003750F4" w:rsidRPr="005D6816">
              <w:rPr>
                <w:rFonts w:cstheme="majorHAnsi"/>
                <w:lang w:val="ru-RU"/>
              </w:rPr>
              <w:br/>
              <w:t>контроль;</w:t>
            </w:r>
          </w:p>
          <w:p w14:paraId="796EF18D" w14:textId="68A4C0EE" w:rsidR="003750F4" w:rsidRPr="005D6816" w:rsidRDefault="006E6FA0" w:rsidP="003750F4">
            <w:pPr>
              <w:rPr>
                <w:rFonts w:cstheme="majorHAnsi"/>
                <w:lang w:val="ru-RU"/>
              </w:rPr>
            </w:pPr>
            <w:r w:rsidRPr="005D6816">
              <w:rPr>
                <w:rFonts w:cstheme="majorHAnsi"/>
                <w:lang w:val="ru-RU"/>
              </w:rPr>
              <w:t xml:space="preserve"> </w:t>
            </w:r>
          </w:p>
          <w:p w14:paraId="2E32D448" w14:textId="77777777" w:rsidR="00D24CC2" w:rsidRPr="005D6816" w:rsidRDefault="00D24CC2">
            <w:pPr>
              <w:rPr>
                <w:rFonts w:cstheme="majorHAnsi"/>
                <w:lang w:val="ru-RU"/>
              </w:rPr>
            </w:pPr>
          </w:p>
        </w:tc>
      </w:tr>
      <w:tr w:rsidR="00D24CC2" w:rsidRPr="005E1C08" w14:paraId="4C4985A3" w14:textId="77777777" w:rsidTr="00230D3A">
        <w:trPr>
          <w:trHeight w:hRule="exact" w:val="183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129A" w14:textId="77777777" w:rsidR="00D24CC2" w:rsidRPr="00E86C8A" w:rsidRDefault="00D24CC2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9D8B" w14:textId="77777777" w:rsidR="00D24CC2" w:rsidRPr="00D24CC2" w:rsidRDefault="00D24CC2" w:rsidP="00867993">
            <w:pPr>
              <w:rPr>
                <w:lang w:val="ru-RU"/>
              </w:rPr>
            </w:pPr>
            <w:r>
              <w:rPr>
                <w:lang w:val="ru-RU"/>
              </w:rPr>
              <w:t>Анализ проверочной работы. Проект «Математическая сказка»</w:t>
            </w:r>
            <w:r w:rsidR="00427575">
              <w:rPr>
                <w:lang w:val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96EA84" w14:textId="77777777" w:rsidR="00D24CC2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F77BD" w14:textId="77777777" w:rsidR="00D24CC2" w:rsidRPr="000A0060" w:rsidRDefault="00D24CC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914077" w14:textId="03C36E49" w:rsidR="00D24CC2" w:rsidRPr="000A0060" w:rsidRDefault="00B4203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2DA0D" w14:textId="77777777" w:rsidR="00D24CC2" w:rsidRPr="000A0060" w:rsidRDefault="00D24CC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E24B" w14:textId="5D7C9B8F" w:rsidR="003750F4" w:rsidRPr="005D6816" w:rsidRDefault="00B42030" w:rsidP="003750F4">
            <w:pPr>
              <w:rPr>
                <w:rFonts w:cstheme="majorHAnsi"/>
                <w:lang w:val="ru-RU"/>
              </w:rPr>
            </w:pPr>
            <w:r w:rsidRPr="005D6816">
              <w:rPr>
                <w:rFonts w:cstheme="majorHAnsi"/>
                <w:lang w:val="ru-RU"/>
              </w:rPr>
              <w:t xml:space="preserve"> Практическая работа</w:t>
            </w:r>
            <w:r w:rsidR="003750F4" w:rsidRPr="005D6816">
              <w:rPr>
                <w:rFonts w:cstheme="majorHAnsi"/>
                <w:lang w:val="ru-RU"/>
              </w:rPr>
              <w:t>;</w:t>
            </w:r>
            <w:r w:rsidRPr="005D6816">
              <w:rPr>
                <w:rFonts w:cstheme="majorHAnsi"/>
                <w:lang w:val="ru-RU"/>
              </w:rPr>
              <w:t xml:space="preserve"> </w:t>
            </w:r>
            <w:r w:rsidR="003750F4" w:rsidRPr="005D6816">
              <w:rPr>
                <w:rFonts w:cstheme="majorHAnsi"/>
                <w:lang w:val="ru-RU"/>
              </w:rPr>
              <w:t xml:space="preserve">Самооценка с </w:t>
            </w:r>
            <w:r w:rsidR="003750F4" w:rsidRPr="005D6816">
              <w:rPr>
                <w:rFonts w:cstheme="majorHAnsi"/>
                <w:lang w:val="ru-RU"/>
              </w:rPr>
              <w:br/>
              <w:t xml:space="preserve">использованием«Оценочного </w:t>
            </w:r>
            <w:r w:rsidR="003750F4" w:rsidRPr="005D6816">
              <w:rPr>
                <w:rFonts w:cstheme="majorHAnsi"/>
                <w:lang w:val="ru-RU"/>
              </w:rPr>
              <w:br/>
              <w:t>листа»;</w:t>
            </w:r>
          </w:p>
          <w:p w14:paraId="6D540B7C" w14:textId="77777777" w:rsidR="00D24CC2" w:rsidRPr="005D6816" w:rsidRDefault="00D24CC2">
            <w:pPr>
              <w:rPr>
                <w:rFonts w:cstheme="majorHAnsi"/>
                <w:lang w:val="ru-RU"/>
              </w:rPr>
            </w:pPr>
          </w:p>
        </w:tc>
      </w:tr>
      <w:tr w:rsidR="00191D59" w:rsidRPr="00D40BD1" w14:paraId="38E3F619" w14:textId="77777777" w:rsidTr="00230D3A">
        <w:trPr>
          <w:trHeight w:hRule="exact" w:val="11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A624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8A71" w14:textId="77777777" w:rsidR="00191D59" w:rsidRPr="00D24CC2" w:rsidRDefault="00191D59" w:rsidP="00191D59">
            <w:pPr>
              <w:rPr>
                <w:highlight w:val="green"/>
                <w:lang w:val="ru-RU"/>
              </w:rPr>
            </w:pPr>
            <w:commentRangeStart w:id="34"/>
            <w:r w:rsidRPr="00427575">
              <w:rPr>
                <w:lang w:val="ru-RU"/>
              </w:rPr>
              <w:t xml:space="preserve">Площадь. Сравнение площадей фигур с помощью наложения. </w:t>
            </w:r>
            <w:commentRangeEnd w:id="34"/>
            <w:r>
              <w:rPr>
                <w:rStyle w:val="aff9"/>
              </w:rPr>
              <w:commentReference w:id="3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0E094F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8809F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F43D7F" w14:textId="06601946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2461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5EA8" w14:textId="2C5AA944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02F1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23ED99D2" w14:textId="77777777" w:rsidTr="00230D3A">
        <w:trPr>
          <w:trHeight w:hRule="exact" w:val="141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F739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0CE3" w14:textId="77777777" w:rsidR="00191D59" w:rsidRPr="00C55683" w:rsidRDefault="00191D59" w:rsidP="00191D59">
            <w:pPr>
              <w:rPr>
                <w:color w:val="0070C0"/>
                <w:lang w:val="ru-RU"/>
              </w:rPr>
            </w:pPr>
            <w:commentRangeStart w:id="35"/>
            <w:r>
              <w:rPr>
                <w:lang w:val="ru-RU"/>
              </w:rPr>
              <w:t xml:space="preserve">Единица площади - квадратный сантиметр. </w:t>
            </w:r>
            <w:r w:rsidRPr="00C55683">
              <w:rPr>
                <w:color w:val="0070C0"/>
                <w:lang w:val="ru-RU"/>
              </w:rPr>
              <w:t>Алгоритмы (правила) нахождения площади.</w:t>
            </w:r>
            <w:commentRangeEnd w:id="35"/>
            <w:r>
              <w:rPr>
                <w:rStyle w:val="aff9"/>
              </w:rPr>
              <w:commentReference w:id="35"/>
            </w:r>
          </w:p>
          <w:p w14:paraId="3A944FBC" w14:textId="77777777" w:rsidR="00191D59" w:rsidRPr="00427575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3AF05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1E36D8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2AE91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E60F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B633" w14:textId="2D1C6BF2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02F1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467FF3E1" w14:textId="77777777" w:rsidTr="00230D3A">
        <w:trPr>
          <w:trHeight w:hRule="exact" w:val="270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D83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A865" w14:textId="77777777" w:rsidR="00191D59" w:rsidRDefault="00191D59" w:rsidP="00191D59">
            <w:pPr>
              <w:rPr>
                <w:lang w:val="ru-RU"/>
              </w:rPr>
            </w:pPr>
            <w:commentRangeStart w:id="36"/>
            <w:r w:rsidRPr="00427575">
              <w:rPr>
                <w:lang w:val="ru-RU"/>
              </w:rPr>
              <w:t>Вычисление площади прямоугольника</w:t>
            </w:r>
            <w:r>
              <w:rPr>
                <w:lang w:val="ru-RU"/>
              </w:rPr>
              <w:t xml:space="preserve"> </w:t>
            </w:r>
            <w:r w:rsidRPr="00427575">
              <w:rPr>
                <w:lang w:val="ru-RU"/>
              </w:rPr>
              <w:t>с заданными сторонами, запись равенства</w:t>
            </w:r>
            <w:r>
              <w:rPr>
                <w:lang w:val="ru-RU"/>
              </w:rPr>
              <w:t>.</w:t>
            </w:r>
            <w:commentRangeEnd w:id="36"/>
            <w:r>
              <w:rPr>
                <w:rStyle w:val="aff9"/>
              </w:rPr>
              <w:commentReference w:id="36"/>
            </w:r>
          </w:p>
          <w:p w14:paraId="38A10EC4" w14:textId="7ED15FBC" w:rsidR="00191D59" w:rsidRPr="00EE7E9E" w:rsidRDefault="00191D59" w:rsidP="00191D59">
            <w:pPr>
              <w:rPr>
                <w:lang w:val="ru-RU"/>
              </w:rPr>
            </w:pPr>
            <w:commentRangeStart w:id="37"/>
            <w:r w:rsidRPr="00EA6FCD">
              <w:rPr>
                <w:color w:val="0070C0"/>
                <w:lang w:val="ru-RU"/>
              </w:rPr>
              <w:t>Изображение на клетчатой бумаге прямоугольника с заданным значением площади</w:t>
            </w:r>
            <w:commentRangeEnd w:id="37"/>
            <w:r>
              <w:rPr>
                <w:rStyle w:val="aff9"/>
              </w:rPr>
              <w:commentReference w:id="37"/>
            </w:r>
            <w:r>
              <w:rPr>
                <w:color w:val="0070C0"/>
                <w:lang w:val="ru-RU"/>
              </w:rPr>
              <w:t xml:space="preserve"> </w:t>
            </w:r>
            <w:r w:rsidRPr="00EE7E9E">
              <w:rPr>
                <w:i/>
                <w:lang w:val="ru-RU"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  <w:lang w:val="ru-RU"/>
              </w:rPr>
              <w:t>&gt;</w:t>
            </w:r>
          </w:p>
          <w:p w14:paraId="15C0471A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747861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3AE319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72952" w14:textId="76F9A24E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16B6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941D9" w14:textId="156618E7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216623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57058C80" w14:textId="77777777" w:rsidTr="001E6D8B">
        <w:trPr>
          <w:trHeight w:hRule="exact" w:val="16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D49B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1E4C" w14:textId="77777777" w:rsidR="00191D59" w:rsidRDefault="00191D59" w:rsidP="00191D59">
            <w:pPr>
              <w:rPr>
                <w:color w:val="0070C0"/>
                <w:lang w:val="ru-RU"/>
              </w:rPr>
            </w:pPr>
            <w:commentRangeStart w:id="38"/>
            <w:r w:rsidRPr="00147BFF">
              <w:rPr>
                <w:color w:val="0070C0"/>
                <w:lang w:val="ru-RU"/>
              </w:rPr>
              <w:t>Алгоритмы (правила) построения геометрических фигур</w:t>
            </w:r>
            <w:commentRangeEnd w:id="38"/>
            <w:r w:rsidR="00B803FA">
              <w:rPr>
                <w:rStyle w:val="aff9"/>
              </w:rPr>
              <w:commentReference w:id="38"/>
            </w:r>
          </w:p>
          <w:p w14:paraId="5B0EF0DF" w14:textId="1AB91CFB" w:rsidR="00191D59" w:rsidRPr="00427575" w:rsidRDefault="00191D59" w:rsidP="00191D59">
            <w:pPr>
              <w:rPr>
                <w:lang w:val="ru-RU"/>
              </w:rPr>
            </w:pPr>
            <w:r w:rsidRPr="00FE44CD">
              <w:rPr>
                <w:i/>
                <w:lang w:val="ru-RU"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FE44CD">
              <w:rPr>
                <w:i/>
                <w:lang w:val="ru-RU"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B7BBF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072BF8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2EC446" w14:textId="06DFD0A8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A2F2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3FEE0" w14:textId="08D61F5A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216623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977A6F4" w14:textId="77777777" w:rsidTr="00230D3A">
        <w:trPr>
          <w:trHeight w:hRule="exact" w:val="9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DC0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49DA3" w14:textId="77777777" w:rsidR="00191D59" w:rsidRPr="00427575" w:rsidRDefault="00191D59" w:rsidP="00191D59">
            <w:pPr>
              <w:rPr>
                <w:lang w:val="ru-RU"/>
              </w:rPr>
            </w:pPr>
            <w:commentRangeStart w:id="39"/>
            <w:r>
              <w:rPr>
                <w:lang w:val="ru-RU"/>
              </w:rPr>
              <w:t>Умножение числа 8 и на 8. Деление на 8.</w:t>
            </w:r>
            <w:commentRangeEnd w:id="39"/>
            <w:r>
              <w:rPr>
                <w:rStyle w:val="aff9"/>
              </w:rPr>
              <w:commentReference w:id="3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002651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CAE2CB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6B58C4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3AEF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B3AB" w14:textId="197D7379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216623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88A6055" w14:textId="77777777" w:rsidTr="00230D3A">
        <w:trPr>
          <w:trHeight w:hRule="exact" w:val="140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8DA0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1E254" w14:textId="77777777" w:rsidR="00191D59" w:rsidRPr="00156616" w:rsidRDefault="00191D59" w:rsidP="00191D59">
            <w:pPr>
              <w:rPr>
                <w:lang w:val="ru-RU"/>
              </w:rPr>
            </w:pPr>
            <w:commentRangeStart w:id="40"/>
            <w:r w:rsidRPr="00156616">
              <w:rPr>
                <w:lang w:val="ru-RU"/>
              </w:rPr>
              <w:t>Работа с текстовой задачей: планирование хода решения задач, решение арифметическим способом</w:t>
            </w:r>
            <w:commentRangeEnd w:id="40"/>
            <w:r>
              <w:rPr>
                <w:rStyle w:val="aff9"/>
              </w:rPr>
              <w:commentReference w:id="40"/>
            </w:r>
          </w:p>
          <w:p w14:paraId="69B49AFD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ABA18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210EC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3FFE49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F41C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BBDA" w14:textId="3235AC9F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1F1C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03FCAB26" w14:textId="77777777" w:rsidTr="00230D3A">
        <w:trPr>
          <w:trHeight w:hRule="exact" w:val="9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50F5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483B2" w14:textId="77777777" w:rsidR="00191D59" w:rsidRPr="00156616" w:rsidRDefault="00191D59" w:rsidP="00191D59">
            <w:pPr>
              <w:rPr>
                <w:lang w:val="ru-RU"/>
              </w:rPr>
            </w:pPr>
            <w:commentRangeStart w:id="41"/>
            <w:r>
              <w:rPr>
                <w:lang w:val="ru-RU"/>
              </w:rPr>
              <w:t>Умножение числа 9 и на 9. Деление на 9.</w:t>
            </w:r>
            <w:commentRangeEnd w:id="41"/>
            <w:r>
              <w:rPr>
                <w:rStyle w:val="aff9"/>
              </w:rPr>
              <w:commentReference w:id="4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8D2273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6F66F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F40F2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B4495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B23C" w14:textId="502C2542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1F1C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F0F116D" w14:textId="77777777" w:rsidTr="00230D3A">
        <w:trPr>
          <w:trHeight w:hRule="exact" w:val="14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9452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B426" w14:textId="77777777" w:rsidR="00191D59" w:rsidRPr="004B61EE" w:rsidRDefault="00191D59" w:rsidP="00191D59">
            <w:pPr>
              <w:rPr>
                <w:color w:val="0070C0"/>
                <w:lang w:val="ru-RU"/>
              </w:rPr>
            </w:pPr>
            <w:commentRangeStart w:id="42"/>
            <w:r>
              <w:rPr>
                <w:lang w:val="ru-RU"/>
              </w:rPr>
              <w:t>Единица площади – квадратный дециметр.</w:t>
            </w:r>
            <w:r w:rsidRPr="00E86C8A">
              <w:rPr>
                <w:color w:val="0070C0"/>
                <w:lang w:val="ru-RU"/>
              </w:rPr>
              <w:t xml:space="preserve"> </w:t>
            </w:r>
            <w:r w:rsidRPr="004B61EE">
              <w:rPr>
                <w:color w:val="0070C0"/>
                <w:lang w:val="ru-RU"/>
              </w:rPr>
              <w:t>Решение геометрических задач</w:t>
            </w:r>
            <w:commentRangeEnd w:id="42"/>
            <w:r>
              <w:rPr>
                <w:rStyle w:val="aff9"/>
              </w:rPr>
              <w:commentReference w:id="42"/>
            </w:r>
          </w:p>
          <w:p w14:paraId="3E281602" w14:textId="77777777" w:rsidR="00191D59" w:rsidRPr="002171F6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11C7A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0E2E5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3A389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6488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A439" w14:textId="489E291F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1F1C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50B7DE80" w14:textId="77777777" w:rsidTr="00230D3A">
        <w:trPr>
          <w:trHeight w:hRule="exact" w:val="11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C3999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627E" w14:textId="77777777" w:rsidR="00191D59" w:rsidRDefault="00191D59" w:rsidP="00191D59">
            <w:pPr>
              <w:rPr>
                <w:lang w:val="ru-RU"/>
              </w:rPr>
            </w:pPr>
            <w:commentRangeStart w:id="43"/>
            <w:r>
              <w:rPr>
                <w:lang w:val="ru-RU"/>
              </w:rPr>
              <w:t xml:space="preserve">Сводная таблица умножения. </w:t>
            </w:r>
          </w:p>
          <w:p w14:paraId="560179A7" w14:textId="77777777" w:rsidR="00191D59" w:rsidRPr="00CD41AE" w:rsidRDefault="00191D59" w:rsidP="00191D59">
            <w:pPr>
              <w:rPr>
                <w:lang w:val="ru-RU"/>
              </w:rPr>
            </w:pPr>
            <w:r w:rsidRPr="00CD41AE">
              <w:rPr>
                <w:lang w:val="ru-RU"/>
              </w:rPr>
              <w:t>Математическая информация. Таблицы сложения и умножения: заполнение на основе результатов счёта</w:t>
            </w:r>
            <w:commentRangeEnd w:id="43"/>
            <w:r>
              <w:rPr>
                <w:rStyle w:val="aff9"/>
              </w:rPr>
              <w:commentReference w:id="43"/>
            </w:r>
          </w:p>
          <w:p w14:paraId="11A4DB81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85A38D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E04133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320770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41939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68C2" w14:textId="769C636C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0F1F1C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CD41AE" w:rsidRPr="005E1C08" w14:paraId="0C400DC2" w14:textId="77777777" w:rsidTr="001E6D8B">
        <w:trPr>
          <w:trHeight w:hRule="exact" w:val="21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B070" w14:textId="77777777" w:rsidR="00CD41AE" w:rsidRPr="00E86C8A" w:rsidRDefault="00CD41AE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08DA7" w14:textId="77777777" w:rsidR="00CD41AE" w:rsidRDefault="00CD41AE" w:rsidP="00CD41AE">
            <w:pPr>
              <w:rPr>
                <w:color w:val="0070C0"/>
                <w:lang w:val="ru-RU"/>
              </w:rPr>
            </w:pPr>
            <w:commentRangeStart w:id="44"/>
            <w:r w:rsidRPr="00CD41AE">
              <w:rPr>
                <w:color w:val="0070C0"/>
                <w:lang w:val="ru-RU"/>
              </w:rPr>
              <w:t>Математическая информация. Таблицы сложения и умножения: заполнение на основе результатов счёта</w:t>
            </w:r>
            <w:commentRangeEnd w:id="44"/>
            <w:r w:rsidR="00B803FA">
              <w:rPr>
                <w:rStyle w:val="aff9"/>
              </w:rPr>
              <w:commentReference w:id="44"/>
            </w:r>
          </w:p>
          <w:p w14:paraId="76C73F1E" w14:textId="7E3A3967" w:rsidR="00CD41AE" w:rsidRDefault="00EE7E9E" w:rsidP="007F08A6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D610D" w14:textId="77777777" w:rsidR="00CD41AE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11300" w14:textId="77777777" w:rsidR="00CD41AE" w:rsidRPr="000A0060" w:rsidRDefault="00CD41AE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12DAB1" w14:textId="3DA9B738" w:rsidR="00CD41AE" w:rsidRPr="000A0060" w:rsidRDefault="00B42030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7D29" w14:textId="77777777" w:rsidR="00CD41AE" w:rsidRPr="000A0060" w:rsidRDefault="00CD41AE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837A" w14:textId="6866C247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Практическая работа; </w:t>
            </w:r>
            <w:r w:rsidR="00B42030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использованием</w:t>
            </w:r>
            <w:r w:rsidR="00B42030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653A64F6" w14:textId="77777777" w:rsidR="00CD41AE" w:rsidRPr="005D6816" w:rsidRDefault="00CD41AE">
            <w:pPr>
              <w:rPr>
                <w:rFonts w:cstheme="majorHAnsi"/>
                <w:lang w:val="ru-RU"/>
              </w:rPr>
            </w:pPr>
          </w:p>
        </w:tc>
      </w:tr>
      <w:tr w:rsidR="00191D59" w:rsidRPr="003750F4" w14:paraId="388CEDC1" w14:textId="77777777" w:rsidTr="00230D3A">
        <w:trPr>
          <w:trHeight w:hRule="exact" w:val="127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7D8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88AC5" w14:textId="77777777" w:rsidR="00191D59" w:rsidRDefault="00191D59" w:rsidP="00191D59">
            <w:pPr>
              <w:rPr>
                <w:lang w:val="ru-RU"/>
              </w:rPr>
            </w:pPr>
            <w:commentRangeStart w:id="45"/>
            <w:r>
              <w:rPr>
                <w:lang w:val="ru-RU"/>
              </w:rPr>
              <w:t>Задачи на неизвестное третье слагаемое.</w:t>
            </w:r>
            <w:commentRangeEnd w:id="45"/>
            <w:r>
              <w:rPr>
                <w:rStyle w:val="aff9"/>
              </w:rPr>
              <w:commentReference w:id="45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008288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9C6283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C23E3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B5AC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6B37" w14:textId="46E1E29B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30152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2EAD6854" w14:textId="77777777" w:rsidTr="00230D3A">
        <w:trPr>
          <w:trHeight w:hRule="exact" w:val="15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D79D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154FC" w14:textId="59558714" w:rsidR="00191D59" w:rsidRDefault="00191D59" w:rsidP="00191D59">
            <w:pPr>
              <w:rPr>
                <w:lang w:val="ru-RU"/>
              </w:rPr>
            </w:pPr>
            <w:commentRangeStart w:id="46"/>
            <w:r>
              <w:rPr>
                <w:lang w:val="ru-RU"/>
              </w:rPr>
              <w:t>Единица площади – квадратный метр.</w:t>
            </w:r>
            <w:r w:rsidRPr="00E86C8A">
              <w:rPr>
                <w:color w:val="0070C0"/>
                <w:lang w:val="ru-RU"/>
              </w:rPr>
              <w:t xml:space="preserve"> </w:t>
            </w:r>
            <w:commentRangeEnd w:id="46"/>
            <w:r>
              <w:rPr>
                <w:rStyle w:val="aff9"/>
              </w:rPr>
              <w:commentReference w:id="46"/>
            </w:r>
            <w:commentRangeStart w:id="47"/>
            <w:r w:rsidRPr="00E86C8A">
              <w:rPr>
                <w:color w:val="0070C0"/>
                <w:lang w:val="ru-RU"/>
              </w:rPr>
              <w:t>Нахождение площади прямоугольника разными способами.</w:t>
            </w:r>
            <w:r>
              <w:rPr>
                <w:color w:val="0070C0"/>
                <w:lang w:val="ru-RU"/>
              </w:rPr>
              <w:t xml:space="preserve"> </w:t>
            </w:r>
            <w:commentRangeEnd w:id="47"/>
            <w:r>
              <w:rPr>
                <w:rStyle w:val="aff9"/>
              </w:rPr>
              <w:commentReference w:id="47"/>
            </w:r>
            <w:r w:rsidRPr="00EE7E9E">
              <w:rPr>
                <w:i/>
                <w:lang w:val="ru-RU"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  <w:lang w:val="ru-RU"/>
              </w:rPr>
              <w:t>&gt;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6352B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F28292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7ED9D" w14:textId="32E1D5B9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359F5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CF25" w14:textId="62BF2B99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30152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26B5BE06" w14:textId="77777777" w:rsidTr="00EE7E9E">
        <w:trPr>
          <w:trHeight w:hRule="exact" w:val="154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82699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A471F" w14:textId="77777777" w:rsidR="00191D59" w:rsidRDefault="00191D59" w:rsidP="00191D59">
            <w:pPr>
              <w:rPr>
                <w:color w:val="0070C0"/>
                <w:lang w:val="ru-RU"/>
              </w:rPr>
            </w:pPr>
            <w:commentRangeStart w:id="48"/>
            <w:r w:rsidRPr="006B4C84">
              <w:rPr>
                <w:color w:val="0070C0"/>
                <w:lang w:val="ru-RU"/>
              </w:rPr>
              <w:t>Переместительное свойство сложения, умножения при вычислениях.</w:t>
            </w:r>
          </w:p>
          <w:p w14:paraId="7B3D8B61" w14:textId="327730A0" w:rsidR="00191D59" w:rsidRPr="006B4C84" w:rsidRDefault="00191D59" w:rsidP="00191D59">
            <w:pPr>
              <w:rPr>
                <w:color w:val="0070C0"/>
                <w:lang w:val="ru-RU"/>
              </w:rPr>
            </w:pPr>
            <w:r>
              <w:rPr>
                <w:color w:val="0070C0"/>
                <w:lang w:val="ru-RU"/>
              </w:rPr>
              <w:t xml:space="preserve"> </w:t>
            </w: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48"/>
            <w:r>
              <w:rPr>
                <w:rStyle w:val="aff9"/>
              </w:rPr>
              <w:commentReference w:id="48"/>
            </w:r>
          </w:p>
          <w:p w14:paraId="0318F33D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382D52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F8B8A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91B8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ECB2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5316C" w14:textId="5AF87DDF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30152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7E1262" w:rsidRPr="005E1C08" w14:paraId="60254945" w14:textId="77777777" w:rsidTr="00230D3A">
        <w:trPr>
          <w:trHeight w:hRule="exact" w:val="9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7B217" w14:textId="77777777" w:rsidR="007E1262" w:rsidRPr="00E86C8A" w:rsidRDefault="007E1262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7E1E3" w14:textId="77777777" w:rsidR="007E1262" w:rsidRDefault="007E1262" w:rsidP="007F08A6">
            <w:pPr>
              <w:rPr>
                <w:lang w:val="ru-RU"/>
              </w:rPr>
            </w:pPr>
            <w:r>
              <w:rPr>
                <w:lang w:val="ru-RU"/>
              </w:rPr>
              <w:t>«Странички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1B0E2" w14:textId="77777777" w:rsidR="007E1262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BABC4" w14:textId="77777777" w:rsidR="007E1262" w:rsidRPr="000A0060" w:rsidRDefault="007E126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9933A0" w14:textId="77777777" w:rsidR="007E1262" w:rsidRPr="000A0060" w:rsidRDefault="007E126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6E85" w14:textId="77777777" w:rsidR="007E1262" w:rsidRPr="000A0060" w:rsidRDefault="007E126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155A" w14:textId="5DE703A7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Тестирование;Самооценка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 xml:space="preserve">использованием«Оценочного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19C2C5A7" w14:textId="77777777" w:rsidR="007E1262" w:rsidRPr="005D6816" w:rsidRDefault="007E1262">
            <w:pPr>
              <w:rPr>
                <w:rFonts w:cstheme="majorHAnsi"/>
                <w:lang w:val="ru-RU"/>
              </w:rPr>
            </w:pPr>
          </w:p>
        </w:tc>
      </w:tr>
      <w:tr w:rsidR="00191D59" w:rsidRPr="003750F4" w14:paraId="16B0CDC0" w14:textId="77777777" w:rsidTr="00230D3A">
        <w:trPr>
          <w:trHeight w:hRule="exact" w:val="11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8BF59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186A8" w14:textId="0284024D" w:rsidR="00191D59" w:rsidRDefault="00191D59" w:rsidP="00191D59">
            <w:pPr>
              <w:rPr>
                <w:lang w:val="ru-RU"/>
              </w:rPr>
            </w:pPr>
            <w:commentRangeStart w:id="49"/>
            <w:r>
              <w:rPr>
                <w:lang w:val="ru-RU"/>
              </w:rPr>
              <w:t>Умножение на 1 и на 0.</w:t>
            </w:r>
            <w:commentRangeEnd w:id="49"/>
            <w:r>
              <w:rPr>
                <w:rStyle w:val="aff9"/>
              </w:rPr>
              <w:commentReference w:id="4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A7C641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D82A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3B2999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7AAFF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7DF5C" w14:textId="782611C9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265AE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01187CD8" w14:textId="77777777" w:rsidTr="00230D3A">
        <w:trPr>
          <w:trHeight w:hRule="exact" w:val="113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05DC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78ADB" w14:textId="77777777" w:rsidR="00191D59" w:rsidRPr="00384958" w:rsidRDefault="00191D59" w:rsidP="00191D59">
            <w:pPr>
              <w:rPr>
                <w:lang w:val="ru-RU"/>
              </w:rPr>
            </w:pPr>
            <w:commentRangeStart w:id="50"/>
            <w:r w:rsidRPr="007E1262">
              <w:rPr>
                <w:lang w:val="ru-RU"/>
              </w:rPr>
              <w:t xml:space="preserve">Действия с числами 0 и 1. </w:t>
            </w:r>
            <w:r w:rsidRPr="00384958">
              <w:rPr>
                <w:lang w:val="ru-RU"/>
              </w:rPr>
              <w:t>Деление вида а : а, 0 : а</w:t>
            </w:r>
            <w:r>
              <w:rPr>
                <w:lang w:val="ru-RU"/>
              </w:rPr>
              <w:t>.</w:t>
            </w:r>
            <w:commentRangeEnd w:id="50"/>
            <w:r>
              <w:rPr>
                <w:rStyle w:val="aff9"/>
              </w:rPr>
              <w:commentReference w:id="50"/>
            </w:r>
          </w:p>
          <w:p w14:paraId="40D6EDC4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C5BF0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0FB099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F6B013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C895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4C362" w14:textId="67853C10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265AE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60DFA712" w14:textId="77777777" w:rsidTr="00230D3A">
        <w:trPr>
          <w:trHeight w:hRule="exact" w:val="11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A0FB6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1ABD" w14:textId="77777777" w:rsidR="00191D59" w:rsidRDefault="00191D59" w:rsidP="00191D59">
            <w:pPr>
              <w:rPr>
                <w:lang w:val="ru-RU"/>
              </w:rPr>
            </w:pPr>
            <w:commentRangeStart w:id="51"/>
            <w:r>
              <w:rPr>
                <w:lang w:val="ru-RU"/>
              </w:rPr>
              <w:t>Задачи в 3 действия.</w:t>
            </w:r>
            <w:commentRangeEnd w:id="51"/>
            <w:r>
              <w:rPr>
                <w:rStyle w:val="aff9"/>
              </w:rPr>
              <w:commentReference w:id="51"/>
            </w:r>
          </w:p>
          <w:p w14:paraId="1CB97729" w14:textId="4590695B" w:rsidR="00191D59" w:rsidRPr="007909EA" w:rsidRDefault="00191D59" w:rsidP="00191D59">
            <w:pPr>
              <w:rPr>
                <w:lang w:val="ru-RU"/>
              </w:rPr>
            </w:pPr>
            <w:commentRangeStart w:id="52"/>
            <w:r w:rsidRPr="007909EA">
              <w:rPr>
                <w:color w:val="00B0F0"/>
                <w:lang w:val="ru-RU"/>
              </w:rPr>
              <w:t>Решение и составление задач в 3 действия</w:t>
            </w:r>
            <w:commentRangeEnd w:id="52"/>
            <w:r>
              <w:rPr>
                <w:rStyle w:val="aff9"/>
              </w:rPr>
              <w:commentReference w:id="5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1D2E29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8096F4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2BC560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FD4F2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1AA2" w14:textId="7D5E2845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265AE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87479F" w:rsidRPr="005E1C08" w14:paraId="0655338D" w14:textId="77777777" w:rsidTr="00230D3A">
        <w:trPr>
          <w:trHeight w:hRule="exact" w:val="17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3ECB" w14:textId="77777777" w:rsidR="0087479F" w:rsidRPr="00E86C8A" w:rsidRDefault="0087479F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E91C" w14:textId="77777777" w:rsidR="0087479F" w:rsidRDefault="0087479F" w:rsidP="007E1262">
            <w:pPr>
              <w:rPr>
                <w:lang w:val="ru-RU"/>
              </w:rPr>
            </w:pPr>
            <w:r>
              <w:rPr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D984A" w14:textId="77777777" w:rsidR="0087479F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67FC70" w14:textId="77777777" w:rsidR="0087479F" w:rsidRPr="000A0060" w:rsidRDefault="0087479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4C3F50" w14:textId="77777777" w:rsidR="0087479F" w:rsidRPr="000A0060" w:rsidRDefault="0087479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A5D2" w14:textId="77777777" w:rsidR="0087479F" w:rsidRPr="000A0060" w:rsidRDefault="0087479F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6457E" w14:textId="65418647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Тестирование;Самооценка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 xml:space="preserve">использованием«Оценочного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43574740" w14:textId="77777777" w:rsidR="0087479F" w:rsidRPr="005D6816" w:rsidRDefault="0087479F">
            <w:pPr>
              <w:rPr>
                <w:rFonts w:cstheme="majorHAnsi"/>
                <w:lang w:val="ru-RU"/>
              </w:rPr>
            </w:pPr>
          </w:p>
        </w:tc>
      </w:tr>
      <w:tr w:rsidR="0087479F" w:rsidRPr="003750F4" w14:paraId="27F9A1F0" w14:textId="77777777" w:rsidTr="00230D3A">
        <w:trPr>
          <w:trHeight w:hRule="exact" w:val="9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5EC6" w14:textId="77777777" w:rsidR="0087479F" w:rsidRPr="00E86C8A" w:rsidRDefault="0087479F" w:rsidP="00E86C8A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B8E65" w14:textId="77777777" w:rsidR="0087479F" w:rsidRPr="00672F87" w:rsidRDefault="0087479F" w:rsidP="007E1262">
            <w:pPr>
              <w:rPr>
                <w:b/>
                <w:lang w:val="ru-RU"/>
              </w:rPr>
            </w:pPr>
            <w:r w:rsidRPr="00672F87">
              <w:rPr>
                <w:b/>
                <w:lang w:val="ru-RU"/>
              </w:rPr>
              <w:t>Проверочная работа</w:t>
            </w:r>
            <w:r w:rsidR="00672F87">
              <w:rPr>
                <w:b/>
                <w:lang w:val="ru-RU"/>
              </w:rPr>
              <w:t xml:space="preserve"> 3</w:t>
            </w:r>
            <w:r w:rsidRPr="00672F87">
              <w:rPr>
                <w:b/>
                <w:lang w:val="ru-RU"/>
              </w:rPr>
              <w:t>: «Талица умножения и деления. Решение задач».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C2A8EF" w14:textId="77777777" w:rsidR="0087479F" w:rsidRPr="000A0060" w:rsidRDefault="006D1182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D7B669" w14:textId="7D0F71AD" w:rsidR="0087479F" w:rsidRPr="000A0060" w:rsidRDefault="00574567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7DAEF7" w14:textId="77777777" w:rsidR="0087479F" w:rsidRPr="000A0060" w:rsidRDefault="0087479F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04E2" w14:textId="77777777" w:rsidR="0087479F" w:rsidRPr="000A0060" w:rsidRDefault="0087479F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A623" w14:textId="50742A90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Письменный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контроль;</w:t>
            </w:r>
          </w:p>
          <w:p w14:paraId="79FE330E" w14:textId="75E7825E" w:rsidR="0087479F" w:rsidRPr="005D6816" w:rsidRDefault="0082348B" w:rsidP="0082348B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</w:tc>
      </w:tr>
      <w:tr w:rsidR="00191D59" w:rsidRPr="003750F4" w14:paraId="5C3F27D0" w14:textId="77777777" w:rsidTr="00EE7E9E">
        <w:trPr>
          <w:trHeight w:hRule="exact" w:val="21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45C9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00272" w14:textId="77777777" w:rsidR="00191D59" w:rsidRDefault="00191D59" w:rsidP="00191D59">
            <w:pPr>
              <w:rPr>
                <w:lang w:val="ru-RU"/>
              </w:rPr>
            </w:pPr>
            <w:r w:rsidRPr="001D16D8">
              <w:rPr>
                <w:lang w:val="ru-RU"/>
              </w:rPr>
              <w:t xml:space="preserve">Анализ проверочной работы. </w:t>
            </w:r>
            <w:r>
              <w:rPr>
                <w:lang w:val="ru-RU"/>
              </w:rPr>
              <w:t xml:space="preserve"> </w:t>
            </w:r>
          </w:p>
          <w:p w14:paraId="0DABEB85" w14:textId="77777777" w:rsidR="00191D59" w:rsidRDefault="00191D59" w:rsidP="00191D59">
            <w:pPr>
              <w:spacing w:line="240" w:lineRule="auto"/>
              <w:rPr>
                <w:color w:val="0070C0"/>
                <w:lang w:val="ru-RU"/>
              </w:rPr>
            </w:pPr>
            <w:commentRangeStart w:id="53"/>
            <w:r w:rsidRPr="00E17FC6">
              <w:rPr>
                <w:color w:val="0070C0"/>
                <w:lang w:val="ru-RU"/>
              </w:rPr>
              <w:t>Сочетательное свойство сложения, умножения при вычислениях</w:t>
            </w:r>
            <w:r>
              <w:rPr>
                <w:color w:val="0070C0"/>
                <w:lang w:val="ru-RU"/>
              </w:rPr>
              <w:t xml:space="preserve"> </w:t>
            </w:r>
            <w:commentRangeEnd w:id="53"/>
            <w:r>
              <w:rPr>
                <w:rStyle w:val="aff9"/>
              </w:rPr>
              <w:commentReference w:id="53"/>
            </w:r>
          </w:p>
          <w:p w14:paraId="6F1A7B65" w14:textId="17770896" w:rsidR="00191D59" w:rsidRPr="00EE7E9E" w:rsidRDefault="00191D59" w:rsidP="00191D59">
            <w:pPr>
              <w:spacing w:line="240" w:lineRule="auto"/>
              <w:rPr>
                <w:color w:val="0070C0"/>
                <w:lang w:val="ru-RU"/>
              </w:rPr>
            </w:pPr>
            <w:r w:rsidRPr="00EE7E9E">
              <w:rPr>
                <w:i/>
                <w:lang w:val="ru-RU"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  <w:lang w:val="ru-RU"/>
              </w:rPr>
              <w:t>&gt;</w:t>
            </w:r>
          </w:p>
          <w:p w14:paraId="65FCC36E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248F9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65586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DB99B8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50FD8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BD97" w14:textId="39A7F2E5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A2252D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714E66A7" w14:textId="77777777" w:rsidTr="002C4795">
        <w:trPr>
          <w:trHeight w:hRule="exact" w:val="22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4E3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EBCBE" w14:textId="77777777" w:rsidR="00191D59" w:rsidRDefault="00191D59" w:rsidP="00191D59">
            <w:pPr>
              <w:rPr>
                <w:lang w:val="ru-RU"/>
              </w:rPr>
            </w:pPr>
            <w:commentRangeStart w:id="54"/>
            <w:r w:rsidRPr="00002796">
              <w:rPr>
                <w:lang w:val="ru-RU"/>
              </w:rPr>
              <w:t>Доли величины (половина, четверть) и их использование при решении задач</w:t>
            </w:r>
            <w:r>
              <w:rPr>
                <w:lang w:val="ru-RU"/>
              </w:rPr>
              <w:t>.</w:t>
            </w:r>
            <w:commentRangeEnd w:id="54"/>
            <w:r>
              <w:rPr>
                <w:rStyle w:val="aff9"/>
              </w:rPr>
              <w:commentReference w:id="54"/>
            </w:r>
            <w:r>
              <w:rPr>
                <w:lang w:val="ru-RU"/>
              </w:rPr>
              <w:t xml:space="preserve"> </w:t>
            </w:r>
          </w:p>
          <w:p w14:paraId="2DB0BD9F" w14:textId="77777777" w:rsidR="00191D59" w:rsidRPr="002C4795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67393A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B5650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B18C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2CDD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038F" w14:textId="7B1E0CA3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2252D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41E5122" w14:textId="77777777" w:rsidTr="00EE7E9E">
        <w:trPr>
          <w:trHeight w:hRule="exact" w:val="213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50F79" w14:textId="095B9593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8A13" w14:textId="77777777" w:rsidR="00191D59" w:rsidRPr="00002796" w:rsidRDefault="00191D59" w:rsidP="00191D59">
            <w:pPr>
              <w:rPr>
                <w:color w:val="0070C0"/>
                <w:lang w:val="ru-RU"/>
              </w:rPr>
            </w:pPr>
            <w:commentRangeStart w:id="55"/>
            <w:r w:rsidRPr="00002796">
              <w:rPr>
                <w:color w:val="0070C0"/>
                <w:lang w:val="ru-RU"/>
              </w:rPr>
              <w:t>Текстовые задачи. Доля величины: половина, четверть в практической ситуации</w:t>
            </w:r>
            <w:r>
              <w:rPr>
                <w:color w:val="0070C0"/>
                <w:lang w:val="ru-RU"/>
              </w:rPr>
              <w:t>; сравнение долей одной величины.</w:t>
            </w:r>
          </w:p>
          <w:p w14:paraId="3990AAB5" w14:textId="1F3CBB22" w:rsidR="00191D59" w:rsidRPr="00430955" w:rsidRDefault="00191D59" w:rsidP="00191D5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55"/>
            <w:r>
              <w:rPr>
                <w:rStyle w:val="aff9"/>
              </w:rPr>
              <w:commentReference w:id="55"/>
            </w:r>
          </w:p>
          <w:p w14:paraId="7DF1B73E" w14:textId="77777777" w:rsidR="00191D59" w:rsidRPr="001D16D8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0FCF64" w14:textId="77777777" w:rsidR="00191D59" w:rsidRDefault="00191D59" w:rsidP="00191D59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941190" w14:textId="77777777" w:rsidR="00191D59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279C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D264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1827" w14:textId="2B644EFD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6C198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EE7E9E" w14:paraId="3ED7FAAD" w14:textId="77777777" w:rsidTr="00230D3A">
        <w:trPr>
          <w:trHeight w:hRule="exact" w:val="11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B4B55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5EEBF" w14:textId="787A320D" w:rsidR="00191D59" w:rsidRPr="001D16D8" w:rsidRDefault="00191D59" w:rsidP="00191D59">
            <w:pPr>
              <w:rPr>
                <w:color w:val="0070C0"/>
                <w:lang w:val="ru-RU"/>
              </w:rPr>
            </w:pPr>
            <w:commentRangeStart w:id="56"/>
            <w:r w:rsidRPr="001D16D8">
              <w:rPr>
                <w:color w:val="0070C0"/>
                <w:lang w:val="ru-RU"/>
              </w:rPr>
              <w:t>Зада</w:t>
            </w:r>
            <w:r>
              <w:rPr>
                <w:color w:val="0070C0"/>
                <w:lang w:val="ru-RU"/>
              </w:rPr>
              <w:t xml:space="preserve">чи на нахождение доли от целого и целого от его доли.  </w:t>
            </w: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56"/>
            <w:r>
              <w:rPr>
                <w:rStyle w:val="aff9"/>
              </w:rPr>
              <w:commentReference w:id="56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4DA52" w14:textId="77777777" w:rsidR="00191D59" w:rsidRPr="00EE7E9E" w:rsidRDefault="00191D59" w:rsidP="00191D59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7859D4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1ACBEA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DCF29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3B2C" w14:textId="42370CDD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6C198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6B57408" w14:textId="77777777" w:rsidTr="00EE7E9E">
        <w:trPr>
          <w:trHeight w:hRule="exact" w:val="19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883B4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8DD3" w14:textId="77777777" w:rsidR="00191D59" w:rsidRPr="001D16D8" w:rsidRDefault="00191D59" w:rsidP="00191D59">
            <w:pPr>
              <w:rPr>
                <w:color w:val="0070C0"/>
                <w:lang w:val="ru-RU"/>
              </w:rPr>
            </w:pPr>
            <w:commentRangeStart w:id="57"/>
            <w:r w:rsidRPr="001D16D8">
              <w:rPr>
                <w:color w:val="0070C0"/>
                <w:lang w:val="ru-RU"/>
              </w:rPr>
              <w:t>Время (единица времени — секунда); установление отношения «быстрее/медленнее на/в»</w:t>
            </w:r>
          </w:p>
          <w:p w14:paraId="5BCA8DD3" w14:textId="092664B4" w:rsidR="00191D59" w:rsidRPr="001D16D8" w:rsidRDefault="00191D59" w:rsidP="00191D5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57"/>
            <w:r>
              <w:rPr>
                <w:rStyle w:val="aff9"/>
              </w:rPr>
              <w:commentReference w:id="5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FBE02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190AD9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C2028C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74ED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A6730" w14:textId="54F542AA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6C198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726B6EA7" w14:textId="77777777" w:rsidTr="00230D3A">
        <w:trPr>
          <w:trHeight w:hRule="exact" w:val="16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175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6CE6" w14:textId="022E92C2" w:rsidR="00191D59" w:rsidRPr="00EE7E9E" w:rsidRDefault="00191D59" w:rsidP="00191D59">
            <w:pPr>
              <w:rPr>
                <w:color w:val="0070C0"/>
                <w:lang w:val="ru-RU"/>
              </w:rPr>
            </w:pPr>
            <w:commentRangeStart w:id="58"/>
            <w:r w:rsidRPr="00594FC2">
              <w:rPr>
                <w:color w:val="0070C0"/>
                <w:lang w:val="ru-RU"/>
              </w:rPr>
              <w:t>Соотношение «начало, окончание, продолжительность события» в практической ситуации</w:t>
            </w:r>
            <w:r>
              <w:rPr>
                <w:color w:val="0070C0"/>
                <w:lang w:val="ru-RU"/>
              </w:rPr>
              <w:t xml:space="preserve"> </w:t>
            </w:r>
            <w:r w:rsidRPr="00EE7E9E">
              <w:rPr>
                <w:i/>
                <w:lang w:val="ru-RU"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EE7E9E">
              <w:rPr>
                <w:i/>
                <w:lang w:val="ru-RU"/>
              </w:rPr>
              <w:t>&gt;</w:t>
            </w:r>
            <w:commentRangeEnd w:id="58"/>
            <w:r>
              <w:rPr>
                <w:rStyle w:val="aff9"/>
              </w:rPr>
              <w:commentReference w:id="58"/>
            </w:r>
          </w:p>
          <w:p w14:paraId="79B39CE7" w14:textId="77777777" w:rsidR="00191D59" w:rsidRPr="001D16D8" w:rsidRDefault="00191D59" w:rsidP="00191D59">
            <w:pPr>
              <w:rPr>
                <w:color w:val="0070C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973297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7CC19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1CA07D" w14:textId="3F573412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5D04C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DB3D" w14:textId="7264EECC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A3D1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47AF5E22" w14:textId="77777777" w:rsidTr="00EE7E9E">
        <w:trPr>
          <w:trHeight w:hRule="exact" w:val="25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DF0D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9BC3B" w14:textId="77777777" w:rsidR="00191D59" w:rsidRPr="00594FC2" w:rsidRDefault="00191D59" w:rsidP="00191D59">
            <w:pPr>
              <w:rPr>
                <w:color w:val="0070C0"/>
                <w:lang w:val="ru-RU"/>
              </w:rPr>
            </w:pPr>
            <w:commentRangeStart w:id="59"/>
            <w:r w:rsidRPr="00594FC2">
              <w:rPr>
                <w:color w:val="0070C0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  <w:p w14:paraId="17B6FA5A" w14:textId="578376CF" w:rsidR="00191D59" w:rsidRPr="001D16D8" w:rsidRDefault="00191D59" w:rsidP="00191D5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59"/>
            <w:r>
              <w:rPr>
                <w:rStyle w:val="aff9"/>
              </w:rPr>
              <w:commentReference w:id="5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AF1D25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FDF51A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B0A60F" w14:textId="60F93F85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F6F74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3A576" w14:textId="2529F821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A3D1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22A14B1B" w14:textId="77777777" w:rsidTr="00EE7E9E">
        <w:trPr>
          <w:trHeight w:hRule="exact" w:val="157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1605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8538" w14:textId="77777777" w:rsidR="00191D59" w:rsidRPr="00430955" w:rsidRDefault="00191D59" w:rsidP="00191D59">
            <w:pPr>
              <w:rPr>
                <w:color w:val="0070C0"/>
                <w:lang w:val="ru-RU"/>
              </w:rPr>
            </w:pPr>
            <w:commentRangeStart w:id="60"/>
            <w:r w:rsidRPr="00430955">
              <w:rPr>
                <w:color w:val="0070C0"/>
                <w:lang w:val="ru-RU"/>
              </w:rPr>
              <w:t>Задачи на понимание зависимостей (расчёт времени)</w:t>
            </w:r>
          </w:p>
          <w:p w14:paraId="622BB984" w14:textId="365EB371" w:rsidR="00191D59" w:rsidRPr="00594FC2" w:rsidRDefault="00191D59" w:rsidP="00191D5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60"/>
            <w:r>
              <w:rPr>
                <w:rStyle w:val="aff9"/>
              </w:rPr>
              <w:commentReference w:id="6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78E6AD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36600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0DC215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B708D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B1A8" w14:textId="5620D2BE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A3D1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7E5BB094" w14:textId="77777777" w:rsidTr="00230D3A">
        <w:trPr>
          <w:trHeight w:hRule="exact" w:val="14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12D1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A4C2" w14:textId="77777777" w:rsidR="00191D59" w:rsidRDefault="00191D59" w:rsidP="00191D59">
            <w:pPr>
              <w:rPr>
                <w:lang w:val="ru-RU"/>
              </w:rPr>
            </w:pPr>
            <w:commentRangeStart w:id="61"/>
            <w:r w:rsidRPr="00376B75">
              <w:rPr>
                <w:lang w:val="ru-RU"/>
              </w:rPr>
              <w:t xml:space="preserve">Приёмы умножения и деления для случаев вида </w:t>
            </w:r>
          </w:p>
          <w:p w14:paraId="1FC66F3C" w14:textId="77777777" w:rsidR="00191D59" w:rsidRPr="00376B75" w:rsidRDefault="00191D59" w:rsidP="00191D59">
            <w:pPr>
              <w:rPr>
                <w:lang w:val="ru-RU"/>
              </w:rPr>
            </w:pPr>
            <w:r w:rsidRPr="00376B75">
              <w:rPr>
                <w:lang w:val="ru-RU"/>
              </w:rPr>
              <w:t>30 ∙ 2, 2 ∙ 30, 60 : 3</w:t>
            </w:r>
            <w:commentRangeEnd w:id="61"/>
            <w:r>
              <w:rPr>
                <w:rStyle w:val="aff9"/>
              </w:rPr>
              <w:commentReference w:id="61"/>
            </w:r>
          </w:p>
          <w:p w14:paraId="1AA61296" w14:textId="77777777" w:rsidR="00191D59" w:rsidRPr="00430955" w:rsidRDefault="00191D59" w:rsidP="00191D59">
            <w:pPr>
              <w:rPr>
                <w:color w:val="0070C0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3CA66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896F4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3D7B2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6A553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13CF1" w14:textId="11F3DC8C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20A1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3A6B2578" w14:textId="77777777" w:rsidTr="00230D3A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257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F7E8" w14:textId="77777777" w:rsidR="00191D59" w:rsidRPr="00376B75" w:rsidRDefault="00191D59" w:rsidP="00191D59">
            <w:pPr>
              <w:rPr>
                <w:lang w:val="ru-RU"/>
              </w:rPr>
            </w:pPr>
            <w:commentRangeStart w:id="62"/>
            <w:r w:rsidRPr="00376B75">
              <w:rPr>
                <w:lang w:val="ru-RU"/>
              </w:rPr>
              <w:t>Приём деления для случаев вида 60 : 20</w:t>
            </w:r>
            <w:commentRangeEnd w:id="62"/>
            <w:r>
              <w:rPr>
                <w:rStyle w:val="aff9"/>
              </w:rPr>
              <w:commentReference w:id="62"/>
            </w:r>
          </w:p>
          <w:p w14:paraId="7E3A6987" w14:textId="77777777" w:rsidR="00191D59" w:rsidRPr="00430955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EF4F9D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CDFF57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C9AD7C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131B5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C76A" w14:textId="5360A8B8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20A1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6207A373" w14:textId="77777777" w:rsidTr="00230D3A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3F1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62EAC" w14:textId="77777777" w:rsidR="00191D59" w:rsidRPr="00376B75" w:rsidRDefault="00191D59" w:rsidP="00191D59">
            <w:pPr>
              <w:rPr>
                <w:lang w:val="ru-RU"/>
              </w:rPr>
            </w:pPr>
            <w:commentRangeStart w:id="63"/>
            <w:r>
              <w:rPr>
                <w:lang w:val="ru-RU"/>
              </w:rPr>
              <w:t>Умножение суммы на число.</w:t>
            </w:r>
            <w:r w:rsidRPr="00BF42F7">
              <w:rPr>
                <w:highlight w:val="green"/>
                <w:lang w:val="ru-RU"/>
              </w:rPr>
              <w:t xml:space="preserve"> </w:t>
            </w:r>
            <w:r w:rsidRPr="00072C15">
              <w:rPr>
                <w:lang w:val="ru-RU"/>
              </w:rPr>
              <w:t>Решение задач</w:t>
            </w:r>
            <w:commentRangeEnd w:id="63"/>
            <w:r>
              <w:rPr>
                <w:rStyle w:val="aff9"/>
              </w:rPr>
              <w:commentReference w:id="6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943BD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289FE6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8B064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D0AE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5DBB" w14:textId="3E358E15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20A1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1469E7CF" w14:textId="77777777" w:rsidTr="00230D3A">
        <w:trPr>
          <w:trHeight w:hRule="exact" w:val="10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6EC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4E019" w14:textId="77777777" w:rsidR="00191D59" w:rsidRPr="00BF42F7" w:rsidRDefault="00191D59" w:rsidP="00191D59">
            <w:pPr>
              <w:rPr>
                <w:lang w:val="ru-RU"/>
              </w:rPr>
            </w:pPr>
            <w:commentRangeStart w:id="64"/>
            <w:r w:rsidRPr="00BF42F7">
              <w:rPr>
                <w:lang w:val="ru-RU"/>
              </w:rPr>
              <w:t>Приёмы умножения для случаев вида 23 ∙ 4, 4 ∙ 23</w:t>
            </w:r>
            <w:r>
              <w:rPr>
                <w:lang w:val="ru-RU"/>
              </w:rPr>
              <w:t>. Решение задач.</w:t>
            </w:r>
            <w:commentRangeEnd w:id="64"/>
            <w:r>
              <w:rPr>
                <w:rStyle w:val="aff9"/>
              </w:rPr>
              <w:commentReference w:id="64"/>
            </w:r>
          </w:p>
          <w:p w14:paraId="3535F912" w14:textId="77777777" w:rsidR="00191D59" w:rsidRPr="00BF42F7" w:rsidRDefault="00191D59" w:rsidP="00191D59">
            <w:pPr>
              <w:rPr>
                <w:highlight w:val="gree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10725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9C0DF4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018B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09FB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A731" w14:textId="5DB140C1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C084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55DEA771" w14:textId="77777777" w:rsidTr="00230D3A">
        <w:trPr>
          <w:trHeight w:hRule="exact" w:val="17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9DFB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7F5A" w14:textId="77777777" w:rsidR="00191D59" w:rsidRDefault="00191D59" w:rsidP="00191D59">
            <w:pPr>
              <w:rPr>
                <w:lang w:val="ru-RU"/>
              </w:rPr>
            </w:pPr>
            <w:r>
              <w:rPr>
                <w:lang w:val="ru-RU"/>
              </w:rPr>
              <w:t>«Странички для любознательных»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355903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4C693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299E5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6AB47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58866" w14:textId="740E1011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C084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7B10576A" w14:textId="77777777" w:rsidTr="00230D3A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7397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4404" w14:textId="77777777" w:rsidR="00191D59" w:rsidRDefault="00191D59" w:rsidP="00191D59">
            <w:pPr>
              <w:rPr>
                <w:lang w:val="ru-RU"/>
              </w:rPr>
            </w:pPr>
            <w:commentRangeStart w:id="65"/>
            <w:r>
              <w:rPr>
                <w:lang w:val="ru-RU"/>
              </w:rPr>
              <w:t>Деление суммы на число.</w:t>
            </w:r>
            <w:commentRangeEnd w:id="65"/>
            <w:r>
              <w:rPr>
                <w:rStyle w:val="aff9"/>
              </w:rPr>
              <w:commentReference w:id="65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5B3753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665E3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A4A5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A375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98E4" w14:textId="5A8B41DA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C084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478569F2" w14:textId="77777777" w:rsidTr="00230D3A">
        <w:trPr>
          <w:trHeight w:hRule="exact" w:val="13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66FA0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5192D" w14:textId="6341D4A0" w:rsidR="00191D59" w:rsidRDefault="00191D59" w:rsidP="00191D59">
            <w:pPr>
              <w:rPr>
                <w:lang w:val="ru-RU"/>
              </w:rPr>
            </w:pPr>
            <w:commentRangeStart w:id="66"/>
            <w:r>
              <w:rPr>
                <w:lang w:val="ru-RU"/>
              </w:rPr>
              <w:t>Взаимосвязь умножения и деления.</w:t>
            </w:r>
            <w:commentRangeEnd w:id="66"/>
            <w:r>
              <w:rPr>
                <w:rStyle w:val="aff9"/>
              </w:rPr>
              <w:commentReference w:id="66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43BB34" w14:textId="77777777" w:rsidR="00191D59" w:rsidRPr="00C34807" w:rsidRDefault="00191D59" w:rsidP="00191D59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7163E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13511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B374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054E4" w14:textId="2B6A34C5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C084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4B4D470F" w14:textId="77777777" w:rsidTr="00230D3A">
        <w:trPr>
          <w:trHeight w:hRule="exact" w:val="113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4ED1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282F7" w14:textId="77777777" w:rsidR="00191D59" w:rsidRDefault="00191D59" w:rsidP="00191D59">
            <w:pPr>
              <w:rPr>
                <w:lang w:val="ru-RU"/>
              </w:rPr>
            </w:pPr>
            <w:commentRangeStart w:id="67"/>
            <w:r>
              <w:rPr>
                <w:lang w:val="ru-RU"/>
              </w:rPr>
              <w:t>Проверка деления умножением.</w:t>
            </w:r>
            <w:commentRangeEnd w:id="67"/>
            <w:r>
              <w:rPr>
                <w:rStyle w:val="aff9"/>
              </w:rPr>
              <w:commentReference w:id="6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70BCE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9CC205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CBE7B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717D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9FDA" w14:textId="2477249D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C084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63D5FEB6" w14:textId="77777777" w:rsidTr="00230D3A">
        <w:trPr>
          <w:trHeight w:hRule="exact" w:val="127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F49F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605C" w14:textId="77777777" w:rsidR="00191D59" w:rsidRDefault="00191D59" w:rsidP="00191D59">
            <w:pPr>
              <w:rPr>
                <w:lang w:val="ru-RU"/>
              </w:rPr>
            </w:pPr>
            <w:commentRangeStart w:id="68"/>
            <w:r w:rsidRPr="00812E5F">
              <w:rPr>
                <w:lang w:val="ru-RU"/>
              </w:rPr>
              <w:t>Прием деления для случаев вида 87 : 29, 66 : 22</w:t>
            </w:r>
            <w:commentRangeEnd w:id="68"/>
            <w:r>
              <w:rPr>
                <w:rStyle w:val="aff9"/>
              </w:rPr>
              <w:commentReference w:id="6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819924" w14:textId="77777777" w:rsidR="00191D59" w:rsidRPr="00C34807" w:rsidRDefault="00191D59" w:rsidP="00191D59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DCCD40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ADB8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9F1E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61526" w14:textId="09C4539C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AC0848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5EBA79D0" w14:textId="77777777" w:rsidTr="00230D3A">
        <w:trPr>
          <w:trHeight w:hRule="exact" w:val="1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76E4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2DC73" w14:textId="77777777" w:rsidR="00191D59" w:rsidRPr="00812E5F" w:rsidRDefault="00191D59" w:rsidP="00191D59">
            <w:pPr>
              <w:rPr>
                <w:lang w:val="ru-RU"/>
              </w:rPr>
            </w:pPr>
            <w:commentRangeStart w:id="69"/>
            <w:r>
              <w:rPr>
                <w:lang w:val="ru-RU"/>
              </w:rPr>
              <w:t>Проверка умножения делением.</w:t>
            </w:r>
            <w:commentRangeEnd w:id="69"/>
            <w:r>
              <w:rPr>
                <w:rStyle w:val="aff9"/>
              </w:rPr>
              <w:commentReference w:id="69"/>
            </w:r>
          </w:p>
          <w:p w14:paraId="3E7FF687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216F36" w14:textId="77777777" w:rsidR="00191D59" w:rsidRPr="00C34807" w:rsidRDefault="00191D59" w:rsidP="00191D59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4401C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0C55A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FB015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CE21" w14:textId="0F458E70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9731C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A2E62EB" w14:textId="77777777" w:rsidTr="00C830FE">
        <w:trPr>
          <w:trHeight w:hRule="exact" w:val="14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18C0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D50C" w14:textId="77777777" w:rsidR="00191D59" w:rsidRDefault="00191D59" w:rsidP="00191D59">
            <w:pPr>
              <w:rPr>
                <w:color w:val="0070C0"/>
                <w:lang w:val="ru-RU"/>
              </w:rPr>
            </w:pPr>
            <w:commentRangeStart w:id="70"/>
            <w:r w:rsidRPr="00306E80">
              <w:rPr>
                <w:color w:val="0070C0"/>
                <w:lang w:val="ru-RU"/>
              </w:rPr>
              <w:t>Задачи на нахождение четвертого пропорционального.</w:t>
            </w:r>
          </w:p>
          <w:p w14:paraId="5A223EB6" w14:textId="7CBC2E5F" w:rsidR="00191D59" w:rsidRDefault="00191D59" w:rsidP="00191D59">
            <w:pPr>
              <w:rPr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r>
              <w:rPr>
                <w:rStyle w:val="aff9"/>
              </w:rPr>
              <w:commentReference w:id="71"/>
            </w:r>
            <w:commentRangeEnd w:id="70"/>
            <w:r>
              <w:rPr>
                <w:rStyle w:val="aff9"/>
              </w:rPr>
              <w:commentReference w:id="7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CB876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CD79BC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C3E64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2357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94BF" w14:textId="1FB1DAC6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9731C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7EA802CC" w14:textId="77777777" w:rsidTr="00C830FE">
        <w:trPr>
          <w:trHeight w:hRule="exact" w:val="17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8AD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C4029" w14:textId="1B32B70B" w:rsidR="00191D59" w:rsidRPr="00812E5F" w:rsidRDefault="00191D59" w:rsidP="00191D59">
            <w:pPr>
              <w:rPr>
                <w:lang w:val="ru-RU"/>
              </w:rPr>
            </w:pPr>
            <w:commentRangeStart w:id="72"/>
            <w:r>
              <w:rPr>
                <w:lang w:val="ru-RU"/>
              </w:rPr>
              <w:t>Решение уравнений с неизвестным множителем. Решение уравнений с неизвестным делимым и неизвестным делителем.</w:t>
            </w:r>
            <w:commentRangeEnd w:id="72"/>
            <w:r>
              <w:rPr>
                <w:rStyle w:val="aff9"/>
              </w:rPr>
              <w:commentReference w:id="7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362781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96778E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756E8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33F9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B100" w14:textId="0522B394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9731C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34D8950A" w14:textId="77777777" w:rsidTr="00230D3A">
        <w:trPr>
          <w:trHeight w:hRule="exact" w:val="12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35FD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D159" w14:textId="35B813FD" w:rsidR="00191D59" w:rsidRDefault="00191D59" w:rsidP="00191D59">
            <w:pPr>
              <w:rPr>
                <w:lang w:val="ru-RU"/>
              </w:rPr>
            </w:pPr>
            <w:commentRangeStart w:id="73"/>
            <w:r>
              <w:rPr>
                <w:lang w:val="ru-RU"/>
              </w:rPr>
              <w:t>Закрепление по теме «Решение уравнений»</w:t>
            </w:r>
            <w:commentRangeEnd w:id="73"/>
            <w:r>
              <w:rPr>
                <w:rStyle w:val="aff9"/>
              </w:rPr>
              <w:commentReference w:id="7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32424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AE46A2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D8684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5050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10F0" w14:textId="1F4FD97C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9731C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5E1C08" w14:paraId="54EB9514" w14:textId="77777777" w:rsidTr="00230D3A">
        <w:trPr>
          <w:trHeight w:hRule="exact" w:val="17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6FE7" w14:textId="77777777" w:rsidR="006D1182" w:rsidRPr="00E86C8A" w:rsidRDefault="006D1182" w:rsidP="006D1182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3F7DE" w14:textId="77777777" w:rsidR="006D1182" w:rsidRDefault="006D1182" w:rsidP="006D1182">
            <w:pPr>
              <w:rPr>
                <w:lang w:val="ru-RU"/>
              </w:rPr>
            </w:pPr>
            <w:r>
              <w:rPr>
                <w:lang w:val="ru-RU"/>
              </w:rPr>
              <w:t>«Странички для любознательных»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8B85F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D5DB3F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48C558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A96C" w14:textId="77777777" w:rsidR="006D1182" w:rsidRPr="000A0060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DE32A" w14:textId="1C8011E9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Тестирование;Самооценка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использованием</w:t>
            </w:r>
            <w:r w:rsidR="00C34807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48BB4FA7" w14:textId="77777777" w:rsidR="006D1182" w:rsidRPr="005D6816" w:rsidRDefault="006D1182" w:rsidP="006D1182">
            <w:pPr>
              <w:rPr>
                <w:rFonts w:cstheme="majorHAnsi"/>
                <w:lang w:val="ru-RU"/>
              </w:rPr>
            </w:pPr>
          </w:p>
        </w:tc>
      </w:tr>
      <w:tr w:rsidR="006D1182" w:rsidRPr="003750F4" w14:paraId="37DE3928" w14:textId="77777777" w:rsidTr="00230D3A">
        <w:trPr>
          <w:trHeight w:hRule="exact" w:val="85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3112E" w14:textId="77777777" w:rsidR="006D1182" w:rsidRPr="00E86C8A" w:rsidRDefault="006D1182" w:rsidP="006D1182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707A7" w14:textId="77777777" w:rsidR="006D1182" w:rsidRPr="00294728" w:rsidRDefault="006D1182" w:rsidP="006D1182">
            <w:pPr>
              <w:rPr>
                <w:b/>
                <w:lang w:val="ru-RU"/>
              </w:rPr>
            </w:pPr>
            <w:r w:rsidRPr="00294728">
              <w:rPr>
                <w:b/>
                <w:lang w:val="ru-RU"/>
              </w:rPr>
              <w:t>Проверочная работа</w:t>
            </w:r>
            <w:r>
              <w:rPr>
                <w:b/>
                <w:lang w:val="ru-RU"/>
              </w:rPr>
              <w:t xml:space="preserve"> 4</w:t>
            </w:r>
            <w:r w:rsidRPr="00294728">
              <w:rPr>
                <w:b/>
                <w:lang w:val="ru-RU"/>
              </w:rPr>
              <w:t>: «Решение уравнений»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D418B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787453" w14:textId="548906DD" w:rsidR="006D1182" w:rsidRPr="000A0060" w:rsidRDefault="00574567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34D53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A3355" w14:textId="77777777" w:rsidR="006D1182" w:rsidRPr="000A0060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A17E" w14:textId="783BEBF0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Письменный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контроль;</w:t>
            </w:r>
          </w:p>
          <w:p w14:paraId="5F4259A1" w14:textId="0A6F17A1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28E016FA" w14:textId="77777777" w:rsidR="006D1182" w:rsidRPr="005D6816" w:rsidRDefault="006D1182" w:rsidP="006D1182">
            <w:pPr>
              <w:rPr>
                <w:rFonts w:cstheme="majorHAnsi"/>
                <w:lang w:val="ru-RU"/>
              </w:rPr>
            </w:pPr>
          </w:p>
        </w:tc>
      </w:tr>
      <w:tr w:rsidR="00191D59" w:rsidRPr="002B5F59" w14:paraId="41F7D8C1" w14:textId="77777777" w:rsidTr="00A066D2">
        <w:trPr>
          <w:trHeight w:hRule="exact" w:val="12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802E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ED351" w14:textId="77777777" w:rsidR="00191D59" w:rsidRDefault="00191D59" w:rsidP="00191D59">
            <w:pPr>
              <w:rPr>
                <w:lang w:val="ru-RU"/>
              </w:rPr>
            </w:pPr>
            <w:r>
              <w:rPr>
                <w:lang w:val="ru-RU"/>
              </w:rPr>
              <w:t xml:space="preserve">Анализ проверочной работы. </w:t>
            </w:r>
          </w:p>
          <w:p w14:paraId="2F995DF2" w14:textId="654D9CC5" w:rsidR="00191D59" w:rsidRDefault="00191D59" w:rsidP="00191D59">
            <w:pPr>
              <w:rPr>
                <w:lang w:val="ru-RU"/>
              </w:rPr>
            </w:pPr>
            <w:commentRangeStart w:id="74"/>
            <w:r>
              <w:rPr>
                <w:lang w:val="ru-RU"/>
              </w:rPr>
              <w:t>Деление с остатком.</w:t>
            </w:r>
            <w:commentRangeEnd w:id="74"/>
            <w:r>
              <w:rPr>
                <w:rStyle w:val="aff9"/>
              </w:rPr>
              <w:commentReference w:id="74"/>
            </w:r>
          </w:p>
          <w:p w14:paraId="29B5E2B5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C712C5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27E15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FB9A6B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EB57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34BC" w14:textId="4D6B889D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8D3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2AC99B8B" w14:textId="77777777" w:rsidTr="00230D3A">
        <w:trPr>
          <w:trHeight w:hRule="exact" w:val="116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33064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42B9" w14:textId="77777777" w:rsidR="00191D59" w:rsidRDefault="00191D59" w:rsidP="00191D59">
            <w:pPr>
              <w:rPr>
                <w:lang w:val="ru-RU"/>
              </w:rPr>
            </w:pPr>
            <w:commentRangeStart w:id="75"/>
            <w:r>
              <w:rPr>
                <w:lang w:val="ru-RU"/>
              </w:rPr>
              <w:t>Приемы нахождения частного и остатка.</w:t>
            </w:r>
            <w:commentRangeEnd w:id="75"/>
            <w:r>
              <w:rPr>
                <w:rStyle w:val="aff9"/>
              </w:rPr>
              <w:commentReference w:id="75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A0773D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0B5CAA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EEC92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11B4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E302" w14:textId="03BCFC91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8D3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3E09ADD2" w14:textId="77777777" w:rsidTr="00230D3A">
        <w:trPr>
          <w:trHeight w:hRule="exact" w:val="12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F8D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25AD" w14:textId="77777777" w:rsidR="00191D59" w:rsidRPr="00294728" w:rsidRDefault="00191D59" w:rsidP="00191D59">
            <w:pPr>
              <w:rPr>
                <w:lang w:val="ru-RU"/>
              </w:rPr>
            </w:pPr>
            <w:commentRangeStart w:id="76"/>
            <w:r w:rsidRPr="00294728">
              <w:rPr>
                <w:lang w:val="ru-RU"/>
              </w:rPr>
              <w:t>Задачи на понимание смысла арифметического действия деление с остатком</w:t>
            </w:r>
            <w:r>
              <w:rPr>
                <w:lang w:val="ru-RU"/>
              </w:rPr>
              <w:t>.</w:t>
            </w:r>
            <w:commentRangeEnd w:id="76"/>
            <w:r>
              <w:rPr>
                <w:rStyle w:val="aff9"/>
              </w:rPr>
              <w:commentReference w:id="76"/>
            </w:r>
          </w:p>
          <w:p w14:paraId="00AD21F6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FC921E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7E41C5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-25" w:firstLine="25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AE02BD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BD87D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065B" w14:textId="0431F882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8D3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1B12086E" w14:textId="77777777" w:rsidTr="00230D3A">
        <w:trPr>
          <w:trHeight w:hRule="exact" w:val="11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2630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96E77" w14:textId="74888F04" w:rsidR="00191D59" w:rsidRDefault="00191D59" w:rsidP="00191D59">
            <w:pPr>
              <w:rPr>
                <w:color w:val="0070C0"/>
                <w:lang w:val="ru-RU"/>
              </w:rPr>
            </w:pPr>
            <w:r w:rsidRPr="006E1C09">
              <w:rPr>
                <w:color w:val="0070C0"/>
                <w:lang w:val="ru-RU"/>
              </w:rPr>
              <w:t>Деление меньшего числа на большее.</w:t>
            </w:r>
            <w:r>
              <w:rPr>
                <w:color w:val="0070C0"/>
                <w:lang w:val="ru-RU"/>
              </w:rPr>
              <w:t xml:space="preserve"> </w:t>
            </w: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r>
              <w:rPr>
                <w:rStyle w:val="aff9"/>
              </w:rPr>
              <w:commentReference w:id="77"/>
            </w:r>
          </w:p>
          <w:p w14:paraId="7AEBAB31" w14:textId="77777777" w:rsidR="00191D59" w:rsidRPr="00294728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37A00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3C2DF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B2527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489F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D48E" w14:textId="0C173EB0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8D3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63F1BE85" w14:textId="77777777" w:rsidTr="00230D3A">
        <w:trPr>
          <w:trHeight w:hRule="exact" w:val="11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2A52" w14:textId="5EFFA238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54C5" w14:textId="77777777" w:rsidR="00191D59" w:rsidRPr="00294728" w:rsidRDefault="00191D59" w:rsidP="00191D59">
            <w:pPr>
              <w:rPr>
                <w:lang w:val="ru-RU"/>
              </w:rPr>
            </w:pPr>
            <w:commentRangeStart w:id="78"/>
            <w:r>
              <w:rPr>
                <w:lang w:val="ru-RU"/>
              </w:rPr>
              <w:t>Проверка деления с остатком.</w:t>
            </w:r>
            <w:commentRangeEnd w:id="78"/>
            <w:r>
              <w:rPr>
                <w:rStyle w:val="aff9"/>
              </w:rPr>
              <w:commentReference w:id="7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3EE043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2E23E3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3821F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DB1E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F17A" w14:textId="302BB1E7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8D3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137989C4" w14:textId="77777777" w:rsidTr="00230D3A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6CF0E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24A8" w14:textId="77777777" w:rsidR="00191D59" w:rsidRDefault="00191D59" w:rsidP="00191D59">
            <w:pPr>
              <w:rPr>
                <w:lang w:val="ru-RU"/>
              </w:rPr>
            </w:pPr>
            <w:r>
              <w:rPr>
                <w:lang w:val="ru-RU"/>
              </w:rPr>
              <w:t>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A4E8F9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8A44D1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7ECDC8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52EB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AC01" w14:textId="4A2133E7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FB0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747F190F" w14:textId="77777777" w:rsidTr="00230D3A">
        <w:trPr>
          <w:trHeight w:hRule="exact" w:val="11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F128" w14:textId="77777777" w:rsidR="00191D59" w:rsidRPr="00E86C8A" w:rsidRDefault="00191D59" w:rsidP="00191D59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53E9" w14:textId="77777777" w:rsidR="00191D59" w:rsidRPr="00AC3A76" w:rsidRDefault="00191D59" w:rsidP="00191D59">
            <w:pPr>
              <w:rPr>
                <w:lang w:val="ru-RU"/>
              </w:rPr>
            </w:pPr>
            <w:commentRangeStart w:id="79"/>
            <w:r w:rsidRPr="00AC3A76">
              <w:rPr>
                <w:lang w:val="ru-RU"/>
              </w:rPr>
              <w:t>Задачи-расчёты. Оценка реалистичности ответа, проверка вычислений</w:t>
            </w:r>
            <w:commentRangeEnd w:id="79"/>
            <w:r>
              <w:rPr>
                <w:rStyle w:val="aff9"/>
              </w:rPr>
              <w:commentReference w:id="79"/>
            </w:r>
          </w:p>
          <w:p w14:paraId="4465FD51" w14:textId="77777777" w:rsidR="00191D59" w:rsidRDefault="00191D59" w:rsidP="00191D59">
            <w:pPr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3E704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B24F14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90AF2C" w14:textId="77777777" w:rsidR="00191D59" w:rsidRPr="000A0060" w:rsidRDefault="00191D59" w:rsidP="00191D59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FD07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3F1C6" w14:textId="76D10772" w:rsidR="00191D59" w:rsidRPr="005D6816" w:rsidRDefault="00191D59" w:rsidP="00191D59">
            <w:pPr>
              <w:rPr>
                <w:rFonts w:cstheme="majorHAnsi"/>
                <w:lang w:val="ru-RU"/>
              </w:rPr>
            </w:pPr>
            <w:r w:rsidRPr="00FB03FB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5E1C08" w14:paraId="3FEDB1CC" w14:textId="77777777" w:rsidTr="00230D3A">
        <w:trPr>
          <w:trHeight w:hRule="exact" w:val="185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5660" w14:textId="77777777" w:rsidR="006D1182" w:rsidRPr="00E86C8A" w:rsidRDefault="006D1182" w:rsidP="006D1182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B7984" w14:textId="77777777" w:rsidR="006D1182" w:rsidRPr="00AC3A76" w:rsidRDefault="006D1182" w:rsidP="006D1182">
            <w:pPr>
              <w:rPr>
                <w:lang w:val="ru-RU"/>
              </w:rPr>
            </w:pPr>
            <w:r>
              <w:rPr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19239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13634F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D595EF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A931" w14:textId="77777777" w:rsidR="006D1182" w:rsidRPr="000A0060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6BE9" w14:textId="62BFEB75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Тестирование;Самооценка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 xml:space="preserve">использованием«Оценочного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4098C5EB" w14:textId="77777777" w:rsidR="006D1182" w:rsidRPr="005D6816" w:rsidRDefault="006D1182" w:rsidP="006D1182">
            <w:pPr>
              <w:rPr>
                <w:rFonts w:cstheme="majorHAnsi"/>
                <w:lang w:val="ru-RU"/>
              </w:rPr>
            </w:pPr>
          </w:p>
        </w:tc>
      </w:tr>
      <w:tr w:rsidR="006D1182" w:rsidRPr="003750F4" w14:paraId="5D9C0E55" w14:textId="77777777" w:rsidTr="00230D3A">
        <w:trPr>
          <w:trHeight w:hRule="exact" w:val="84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AA864" w14:textId="77777777" w:rsidR="006D1182" w:rsidRPr="00E86C8A" w:rsidRDefault="006D1182" w:rsidP="006D1182">
            <w:pPr>
              <w:pStyle w:val="ae"/>
              <w:numPr>
                <w:ilvl w:val="0"/>
                <w:numId w:val="13"/>
              </w:numPr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D088" w14:textId="77777777" w:rsidR="006D1182" w:rsidRPr="00AC52DD" w:rsidRDefault="006D1182" w:rsidP="006D1182">
            <w:pPr>
              <w:rPr>
                <w:b/>
                <w:lang w:val="ru-RU"/>
              </w:rPr>
            </w:pPr>
            <w:r w:rsidRPr="00AC52DD">
              <w:rPr>
                <w:b/>
                <w:lang w:val="ru-RU"/>
              </w:rPr>
              <w:t>Проверочная работа</w:t>
            </w:r>
            <w:r>
              <w:rPr>
                <w:b/>
                <w:lang w:val="ru-RU"/>
              </w:rPr>
              <w:t xml:space="preserve"> 5</w:t>
            </w:r>
            <w:r w:rsidRPr="00AC52DD">
              <w:rPr>
                <w:b/>
                <w:lang w:val="ru-RU"/>
              </w:rPr>
              <w:t>: «Деление с остатком».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0EC0D5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087389" w14:textId="27D9206E" w:rsidR="006D1182" w:rsidRPr="000A0060" w:rsidRDefault="00574567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452589" w14:textId="77777777" w:rsidR="006D1182" w:rsidRPr="000A0060" w:rsidRDefault="006D1182" w:rsidP="006D1182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DDFA5" w14:textId="77777777" w:rsidR="006D1182" w:rsidRPr="000A0060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86B6" w14:textId="07CF073A" w:rsidR="003750F4" w:rsidRPr="005D6816" w:rsidRDefault="003750F4" w:rsidP="003750F4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Письменный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контроль;</w:t>
            </w:r>
          </w:p>
          <w:p w14:paraId="2B39A5D8" w14:textId="77777777" w:rsidR="006D1182" w:rsidRPr="005D6816" w:rsidRDefault="006D1182" w:rsidP="00C34807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</w:p>
        </w:tc>
      </w:tr>
      <w:tr w:rsidR="00191D59" w:rsidRPr="00D40BD1" w14:paraId="3AEF3FE4" w14:textId="77777777" w:rsidTr="003E7D2C">
        <w:trPr>
          <w:trHeight w:hRule="exact" w:val="17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DEBBEE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17493" w14:textId="77777777" w:rsidR="00191D59" w:rsidRDefault="00191D59" w:rsidP="00191D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Анализ проверочной работы.</w:t>
            </w:r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69DC6643" w14:textId="72B1D92E" w:rsidR="00191D59" w:rsidRPr="00F949BF" w:rsidRDefault="00191D59" w:rsidP="00191D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commentRangeStart w:id="80"/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  <w:commentRangeEnd w:id="80"/>
            <w:r>
              <w:rPr>
                <w:rStyle w:val="aff9"/>
              </w:rPr>
              <w:commentReference w:id="8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4BF926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A1F45B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2820D4" w14:textId="46F6417A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80095C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3C591" w14:textId="7B140585" w:rsidR="00191D59" w:rsidRPr="005D6816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cstheme="majorHAnsi"/>
                <w:lang w:val="ru-RU"/>
              </w:rPr>
            </w:pPr>
            <w:r w:rsidRPr="00C87E2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17C86247" w14:textId="77777777" w:rsidTr="003E7D2C">
        <w:trPr>
          <w:trHeight w:hRule="exact" w:val="128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72DD2E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9BEEE6" w14:textId="77777777" w:rsidR="00191D59" w:rsidRDefault="00191D59" w:rsidP="00191D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commentRangeStart w:id="81"/>
            <w:r>
              <w:rPr>
                <w:lang w:val="ru-RU"/>
              </w:rPr>
              <w:t>Увеличение числа в 10 раз, в 100 раз.</w:t>
            </w:r>
            <w:commentRangeEnd w:id="81"/>
            <w:r>
              <w:rPr>
                <w:rStyle w:val="aff9"/>
              </w:rPr>
              <w:commentReference w:id="8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28C871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9E7D8D" w14:textId="10252473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4376A5" w14:textId="77777777" w:rsidR="00191D59" w:rsidRPr="000A0060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B6B69" w14:textId="77777777" w:rsidR="00191D59" w:rsidRPr="000A0060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C48253" w14:textId="4A24CA02" w:rsidR="00191D59" w:rsidRPr="005D6816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eastAsia="Times New Roman" w:cstheme="majorHAnsi"/>
                <w:color w:val="000000"/>
                <w:lang w:val="ru-RU"/>
              </w:rPr>
            </w:pPr>
            <w:r w:rsidRPr="00C87E2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2CEC800E" w14:textId="77777777" w:rsidTr="003E7D2C">
        <w:trPr>
          <w:trHeight w:hRule="exact" w:val="141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EF323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729282" w14:textId="77777777" w:rsidR="00191D59" w:rsidRPr="00F949BF" w:rsidRDefault="00191D59" w:rsidP="00191D5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commentRangeStart w:id="82"/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Числа в пределах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1000: представление в виде суммы разрядных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слагаемых</w:t>
            </w:r>
            <w:commentRangeEnd w:id="82"/>
            <w:r>
              <w:rPr>
                <w:rStyle w:val="aff9"/>
              </w:rPr>
              <w:commentReference w:id="82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6B4464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2B8EE3" w14:textId="77777777" w:rsidR="00191D59" w:rsidRPr="003F69C8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57D26" w14:textId="1734CB8C" w:rsidR="00191D59" w:rsidRPr="003F69C8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6ED6C0" w14:textId="77777777" w:rsidR="00191D59" w:rsidRPr="003F69C8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14337" w14:textId="006690F6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cstheme="majorHAnsi"/>
                <w:lang w:val="ru-RU"/>
              </w:rPr>
            </w:pPr>
            <w:r w:rsidRPr="00C87E2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37DB1231" w14:textId="77777777" w:rsidTr="003E7D2C">
        <w:trPr>
          <w:trHeight w:hRule="exact" w:val="127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F9624B" w14:textId="77777777" w:rsidR="00191D59" w:rsidRPr="00554EF5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100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3C9C7C" w14:textId="77777777" w:rsidR="00191D59" w:rsidRPr="00F949BF" w:rsidRDefault="00191D59" w:rsidP="00191D59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commentRangeStart w:id="83"/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 в пределах 1000: сравнение</w:t>
            </w:r>
            <w:commentRangeEnd w:id="83"/>
            <w:r>
              <w:rPr>
                <w:rStyle w:val="aff9"/>
              </w:rPr>
              <w:commentReference w:id="8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BEE3C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FF1537" w14:textId="7BF3F9A9" w:rsidR="00191D59" w:rsidRPr="00023BF0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DB945" w14:textId="1D095317" w:rsidR="00191D59" w:rsidRPr="003E7D2C" w:rsidRDefault="00191D59" w:rsidP="00191D59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196CA5" w14:textId="77777777" w:rsidR="00191D59" w:rsidRDefault="00191D59" w:rsidP="00191D59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69FB50" w14:textId="79D3E5DC" w:rsidR="00191D59" w:rsidRPr="005D6816" w:rsidRDefault="00191D59" w:rsidP="00191D59">
            <w:pPr>
              <w:autoSpaceDE w:val="0"/>
              <w:autoSpaceDN w:val="0"/>
              <w:spacing w:before="100" w:after="0"/>
              <w:ind w:left="72"/>
              <w:rPr>
                <w:rFonts w:cstheme="majorHAnsi"/>
                <w:lang w:val="ru-RU"/>
              </w:rPr>
            </w:pPr>
            <w:r w:rsidRPr="00C87E2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3750F4" w14:paraId="3EA75811" w14:textId="77777777" w:rsidTr="003E7D2C">
        <w:trPr>
          <w:trHeight w:hRule="exact" w:val="21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55AB74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9F702E" w14:textId="77777777" w:rsidR="00191D59" w:rsidRPr="00830C63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commentRangeStart w:id="84"/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Числа в пределах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1000: представление в виде суммы разрядных </w:t>
            </w:r>
            <w:r w:rsidRPr="00F949BF">
              <w:rPr>
                <w:lang w:val="ru-RU"/>
              </w:rPr>
              <w:br/>
            </w:r>
            <w:r w:rsidRPr="00F949B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слагаемых. </w:t>
            </w:r>
            <w:r w:rsidRPr="00830C6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Определение общего числа единиц </w:t>
            </w:r>
            <w:r w:rsidRPr="00830C63">
              <w:rPr>
                <w:lang w:val="ru-RU"/>
              </w:rPr>
              <w:br/>
            </w:r>
            <w:r w:rsidRPr="00830C6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(десятков, сотен) в числе</w:t>
            </w:r>
            <w:commentRangeEnd w:id="84"/>
            <w:r>
              <w:rPr>
                <w:rStyle w:val="aff9"/>
              </w:rPr>
              <w:commentReference w:id="8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9F9C42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A5A14" w14:textId="33168760" w:rsidR="00191D59" w:rsidRDefault="00191D59" w:rsidP="00191D59"/>
          <w:p w14:paraId="02543E5A" w14:textId="59BDB6D6" w:rsidR="00191D59" w:rsidRPr="00023BF0" w:rsidRDefault="00191D59" w:rsidP="00191D59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9EA3C1" w14:textId="09C557C6" w:rsidR="00191D59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FD11EF" w14:textId="77777777" w:rsidR="00191D59" w:rsidRDefault="00191D59" w:rsidP="00191D59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CDD6D" w14:textId="5126277A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cstheme="majorHAnsi"/>
                <w:lang w:val="ru-RU"/>
              </w:rPr>
            </w:pPr>
            <w:r w:rsidRPr="00C87E2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1196DFC0" w14:textId="77777777" w:rsidTr="0007015E">
        <w:trPr>
          <w:trHeight w:hRule="exact" w:val="184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A6A3B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FA1C0C" w14:textId="4AF69AF6" w:rsidR="00191D59" w:rsidRPr="00466E73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85"/>
            <w:r w:rsidRPr="00466E73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Равенства и неравенства: чтение, составление; установление истинности (верное/неверное)</w:t>
            </w:r>
            <w: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   </w:t>
            </w:r>
            <w:commentRangeEnd w:id="85"/>
            <w:r>
              <w:rPr>
                <w:rStyle w:val="aff9"/>
              </w:rPr>
              <w:commentReference w:id="85"/>
            </w:r>
          </w:p>
          <w:p w14:paraId="71A39A71" w14:textId="77777777" w:rsidR="00191D59" w:rsidRDefault="00191D59" w:rsidP="00191D5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  <w:p w14:paraId="5912BE31" w14:textId="77777777" w:rsidR="00191D59" w:rsidRPr="00F949BF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742BB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7CD1B" w14:textId="77777777" w:rsidR="00191D59" w:rsidRPr="00466E73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348874" w14:textId="77777777" w:rsidR="00191D59" w:rsidRPr="00466E73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63CFE4" w14:textId="77777777" w:rsidR="00191D59" w:rsidRPr="00466E73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2B1A24" w14:textId="3FC5539A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C87E2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7909EA" w:rsidRPr="007909EA" w14:paraId="38342582" w14:textId="77777777" w:rsidTr="007909EA">
        <w:trPr>
          <w:trHeight w:hRule="exact" w:val="226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8FCE6B" w14:textId="77777777" w:rsidR="007909EA" w:rsidRPr="000A0060" w:rsidRDefault="007909EA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F76568" w14:textId="77777777" w:rsidR="007909EA" w:rsidRDefault="007909EA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86"/>
            <w:r w:rsidRPr="007909EA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Математическая информация. Логические рассуждения со связками «если …, то …», «поэтому», «значит»</w:t>
            </w:r>
          </w:p>
          <w:p w14:paraId="1687767C" w14:textId="77777777" w:rsidR="007909EA" w:rsidRDefault="007909EA" w:rsidP="007909EA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86"/>
            <w:r>
              <w:rPr>
                <w:rStyle w:val="aff9"/>
              </w:rPr>
              <w:commentReference w:id="86"/>
            </w:r>
          </w:p>
          <w:p w14:paraId="42EEB2A4" w14:textId="6AC2159D" w:rsidR="007909EA" w:rsidRPr="007909EA" w:rsidRDefault="007909EA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481A43" w14:textId="77777777" w:rsidR="007909EA" w:rsidRPr="00D67ECE" w:rsidRDefault="007909EA" w:rsidP="006D1182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2470A2" w14:textId="77777777" w:rsidR="007909EA" w:rsidRPr="00466E73" w:rsidRDefault="007909EA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01A6BB" w14:textId="77777777" w:rsidR="007909EA" w:rsidRPr="00466E73" w:rsidRDefault="007909EA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663065" w14:textId="77777777" w:rsidR="007909EA" w:rsidRPr="00466E73" w:rsidRDefault="007909EA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B7212" w14:textId="5E1C260D" w:rsidR="007909EA" w:rsidRPr="005D6816" w:rsidRDefault="00191D59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149C17AE" w14:textId="77777777" w:rsidTr="003E7D2C">
        <w:trPr>
          <w:trHeight w:hRule="exact" w:val="113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128836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007A0D" w14:textId="77777777" w:rsidR="00191D59" w:rsidRPr="00F949BF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«Странички для любознательных».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5716EB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17192C" w14:textId="77777777" w:rsidR="00191D59" w:rsidRDefault="00191D59" w:rsidP="00191D59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2DAB16" w14:textId="77777777" w:rsidR="00191D59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95FBA" w14:textId="77777777" w:rsidR="00191D59" w:rsidRDefault="00191D59" w:rsidP="00191D59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AA62C6" w14:textId="58561725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4B08F5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3E550527" w14:textId="77777777" w:rsidTr="003E7D2C">
        <w:trPr>
          <w:trHeight w:hRule="exact" w:val="184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452835" w14:textId="77777777" w:rsidR="00191D59" w:rsidRPr="000A0060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24435B" w14:textId="77777777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87"/>
            <w:r w:rsidRPr="00527A67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Единица массы — грамм; соотношение между килограммом и граммом; отношение «тяжелее/легче на/в»</w:t>
            </w:r>
            <w:commentRangeEnd w:id="87"/>
            <w:r>
              <w:rPr>
                <w:rStyle w:val="aff9"/>
              </w:rPr>
              <w:commentReference w:id="8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8EC8D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D7A5AE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FBD07D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A21CE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F9FDE" w14:textId="79C2D1CF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4B08F5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554EF5" w14:paraId="6B9EBECD" w14:textId="77777777" w:rsidTr="003E7D2C">
        <w:trPr>
          <w:trHeight w:hRule="exact" w:val="11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B38C99" w14:textId="77777777" w:rsidR="006D1182" w:rsidRPr="000A0060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25A4D9" w14:textId="77777777" w:rsidR="006D1182" w:rsidRPr="00BA6809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88"/>
            <w:r w:rsidRPr="00BA6809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Однородные величины: сложение и вычитание</w:t>
            </w:r>
            <w:commentRangeEnd w:id="88"/>
            <w:r w:rsidR="00F32819">
              <w:rPr>
                <w:rStyle w:val="aff9"/>
              </w:rPr>
              <w:commentReference w:id="88"/>
            </w:r>
          </w:p>
          <w:p w14:paraId="46A623C0" w14:textId="77777777" w:rsidR="00F32819" w:rsidRDefault="00F32819" w:rsidP="00F3281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  <w:p w14:paraId="2431D573" w14:textId="77777777" w:rsidR="006D1182" w:rsidRPr="00527A67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D67498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43C091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3F29E2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368735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A649F0" w14:textId="61C777D2" w:rsidR="00554EF5" w:rsidRPr="005D6816" w:rsidRDefault="00191D59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>;</w:t>
            </w:r>
          </w:p>
          <w:p w14:paraId="6AEA522E" w14:textId="7D38DF63" w:rsidR="00554EF5" w:rsidRPr="005D6816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 </w:t>
            </w:r>
          </w:p>
          <w:p w14:paraId="5EEE00BA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E1C08" w14:paraId="06191937" w14:textId="77777777" w:rsidTr="003E7D2C">
        <w:trPr>
          <w:trHeight w:hRule="exact" w:val="14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0AB981" w14:textId="77777777" w:rsidR="006D1182" w:rsidRPr="000A0060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B6D97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2830FE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C52C5" w14:textId="77777777" w:rsidR="006D1182" w:rsidRDefault="006D1182" w:rsidP="006D1182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3028E2" w14:textId="77777777" w:rsidR="006D1182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D2D5C" w14:textId="77777777" w:rsidR="006D1182" w:rsidRDefault="006D1182" w:rsidP="006D1182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D8614" w14:textId="53F0F034" w:rsidR="00554EF5" w:rsidRPr="005D6816" w:rsidRDefault="00554EF5" w:rsidP="003E7D2C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Тестирование;</w:t>
            </w:r>
            <w:r w:rsidR="003E7D2C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 xml:space="preserve">использованием«Оценочного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5BE1F24B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0C2E0E50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91106" w14:textId="77777777" w:rsidR="006D1182" w:rsidRPr="000A0060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ED5F2" w14:textId="77777777" w:rsidR="006D1182" w:rsidRPr="00527A67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 w:rsidRPr="00527A6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Проверочная работа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6</w:t>
            </w:r>
            <w:r w:rsidRPr="00527A67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: «Нумерация в пределах 1000»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A25253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3CF07A" w14:textId="4FBDF520" w:rsidR="006D1182" w:rsidRPr="00527A67" w:rsidRDefault="00574567" w:rsidP="006D11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E2463F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DB520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BD81DC" w14:textId="5BA4B85F" w:rsidR="00554EF5" w:rsidRPr="005D6816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 Письменный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br/>
              <w:t>контроль;</w:t>
            </w:r>
          </w:p>
          <w:p w14:paraId="132BB189" w14:textId="420FC2C9" w:rsidR="00554EF5" w:rsidRPr="005D6816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0E469BBB" w14:textId="5A5EDB60" w:rsidR="00554EF5" w:rsidRPr="005D6816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 </w:t>
            </w:r>
          </w:p>
          <w:p w14:paraId="0C0A8F74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191D59" w:rsidRPr="00554EF5" w14:paraId="606D1897" w14:textId="77777777" w:rsidTr="003E7D2C">
        <w:trPr>
          <w:trHeight w:hRule="exact" w:val="155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FB702A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0AEA01" w14:textId="43A537FC" w:rsidR="00191D59" w:rsidRPr="0069204C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89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Приемы письменных вычислений</w:t>
            </w:r>
            <w:commentRangeEnd w:id="89"/>
            <w:r>
              <w:rPr>
                <w:rStyle w:val="aff9"/>
              </w:rPr>
              <w:commentReference w:id="89"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BFEDD3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1379BE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322971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CAF76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9432C9" w14:textId="7FECA594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45127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15F40D9F" w14:textId="77777777" w:rsidTr="00A10BC7">
        <w:trPr>
          <w:trHeight w:hRule="exact" w:val="11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A48C1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A61A77" w14:textId="34619EAE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90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 письменного сложения трехзначных чисел.</w:t>
            </w:r>
            <w:commentRangeEnd w:id="90"/>
            <w:r>
              <w:rPr>
                <w:rStyle w:val="aff9"/>
              </w:rPr>
              <w:commentReference w:id="90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1EE91" w14:textId="77777777" w:rsidR="00191D59" w:rsidRPr="00D67ECE" w:rsidRDefault="00191D59" w:rsidP="00191D59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3A1860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C603B3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88C85D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7B6590" w14:textId="349916BA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45127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60DC567B" w14:textId="77777777" w:rsidTr="003E7D2C">
        <w:trPr>
          <w:trHeight w:hRule="exact" w:val="127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55554F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B6AC96" w14:textId="77777777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91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 письменного вычитания трехзначных чисел.</w:t>
            </w:r>
            <w:commentRangeEnd w:id="91"/>
            <w:r>
              <w:rPr>
                <w:rStyle w:val="aff9"/>
              </w:rPr>
              <w:commentReference w:id="9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07DE1E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E106C2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CCFC7F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FF5A92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4262FC" w14:textId="7009B010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451271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554EF5" w14:paraId="002B8BCA" w14:textId="77777777" w:rsidTr="003E7D2C">
        <w:trPr>
          <w:trHeight w:hRule="exact" w:val="11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BBBDC2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7166BA" w14:textId="77777777" w:rsidR="00F32819" w:rsidRDefault="006D1182" w:rsidP="00F32819">
            <w:pPr>
              <w:rPr>
                <w:color w:val="0070C0"/>
                <w:lang w:val="ru-RU"/>
              </w:rPr>
            </w:pPr>
            <w:r w:rsidRPr="0069466D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Работа с информацией: дополнение чертежа данными</w:t>
            </w:r>
            <w: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.</w:t>
            </w:r>
            <w:r w:rsidR="00F32819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 </w:t>
            </w:r>
            <w:r w:rsidR="00F32819" w:rsidRPr="00E82E29">
              <w:rPr>
                <w:i/>
                <w:lang w:val="ru-RU"/>
              </w:rPr>
              <w:t>&lt;</w:t>
            </w:r>
            <w:r w:rsidR="00F32819" w:rsidRPr="00180A1D">
              <w:rPr>
                <w:i/>
                <w:lang w:val="ru-RU"/>
              </w:rPr>
              <w:t>Нет в учебнике</w:t>
            </w:r>
            <w:r w:rsidR="00F32819" w:rsidRPr="00E82E29">
              <w:rPr>
                <w:i/>
                <w:lang w:val="ru-RU"/>
              </w:rPr>
              <w:t>&gt;</w:t>
            </w:r>
            <w:r w:rsidR="00F32819">
              <w:rPr>
                <w:rStyle w:val="aff9"/>
              </w:rPr>
              <w:commentReference w:id="92"/>
            </w:r>
          </w:p>
          <w:p w14:paraId="726B98D6" w14:textId="19E1FB46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33005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E60768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70796" w14:textId="0CE7E9E3" w:rsidR="006D1182" w:rsidRPr="00527A67" w:rsidRDefault="003E7D2C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AAC10F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B45B3" w14:textId="7E5252CD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Практическая работа; </w:t>
            </w:r>
            <w:r w:rsidR="003E7D2C" w:rsidRPr="005D6816">
              <w:rPr>
                <w:rFonts w:eastAsia="Times New Roman" w:cstheme="majorHAnsi"/>
                <w:color w:val="000000"/>
                <w:lang w:val="ru-RU"/>
              </w:rPr>
              <w:t xml:space="preserve">  </w:t>
            </w:r>
          </w:p>
          <w:p w14:paraId="28BD45CD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E1C08" w14:paraId="3CD84B41" w14:textId="77777777" w:rsidTr="003E7D2C">
        <w:trPr>
          <w:trHeight w:hRule="exact" w:val="16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9E6E58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FBF505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«Странички для любознательных». Что узнали. Чему научились.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F39AE1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99051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24074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1F717D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603F03" w14:textId="73231BD5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Тестирование;Самооценка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 xml:space="preserve">использованием«Оценочного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3451AFF6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3D2FB8ED" w14:textId="77777777" w:rsidTr="003E7D2C">
        <w:trPr>
          <w:trHeight w:hRule="exact" w:val="142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CBE31D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D4BBF5" w14:textId="77777777" w:rsidR="006D1182" w:rsidRPr="00B21F64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  <w:r w:rsidRPr="00B21F64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Проверочная работа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7</w:t>
            </w:r>
            <w:r w:rsidRPr="00B21F64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: «Приемы письменного сложения и вычитания трехзначных чисел».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3B7979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FFE23" w14:textId="4571AC4F" w:rsidR="006D1182" w:rsidRPr="00527A67" w:rsidRDefault="00574567" w:rsidP="006D11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B53CC2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E8D995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5E0DB0" w14:textId="46772DEC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Письменный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контроль;</w:t>
            </w:r>
          </w:p>
          <w:p w14:paraId="3A3FEA3C" w14:textId="07C71BA1" w:rsidR="00554EF5" w:rsidRPr="005D6816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4109DCB5" w14:textId="4627CA83" w:rsidR="00554EF5" w:rsidRPr="005D6816" w:rsidRDefault="003E7D2C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48F013AD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F32819" w14:paraId="47E88342" w14:textId="77777777" w:rsidTr="00D40BD1">
        <w:trPr>
          <w:trHeight w:hRule="exact" w:val="21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C3AB18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22EC4" w14:textId="4A29012D" w:rsidR="00D40BD1" w:rsidRPr="00D40BD1" w:rsidRDefault="00D40BD1" w:rsidP="00F32819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D40BD1">
              <w:rPr>
                <w:rFonts w:ascii="Times New Roman" w:eastAsia="Times New Roman" w:hAnsi="Times New Roman"/>
                <w:sz w:val="24"/>
                <w:lang w:val="ru-RU"/>
              </w:rPr>
              <w:t>Анализ проверочной работы.</w:t>
            </w:r>
          </w:p>
          <w:p w14:paraId="6FC63682" w14:textId="77777777" w:rsidR="00F32819" w:rsidRDefault="006D1182" w:rsidP="00F32819">
            <w:pP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93"/>
            <w:r w:rsidRPr="005417AB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Нахождение площади фигур, состоящих из 2-3 прямоугольников</w:t>
            </w:r>
            <w:r w:rsidR="00F32819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. </w:t>
            </w:r>
            <w:commentRangeEnd w:id="93"/>
            <w:r w:rsidR="00127275">
              <w:rPr>
                <w:rStyle w:val="aff9"/>
              </w:rPr>
              <w:commentReference w:id="93"/>
            </w:r>
          </w:p>
          <w:p w14:paraId="67100FC0" w14:textId="2225F970" w:rsidR="00F32819" w:rsidRDefault="00F32819" w:rsidP="00F32819">
            <w:pPr>
              <w:rPr>
                <w:color w:val="0070C0"/>
                <w:lang w:val="ru-RU"/>
              </w:rPr>
            </w:pPr>
            <w: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 </w:t>
            </w: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  <w:p w14:paraId="4F87A470" w14:textId="372D7C8D" w:rsidR="006D1182" w:rsidRPr="005417AB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  <w:p w14:paraId="21BC4C08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BDA599" w14:textId="77777777" w:rsidR="006D1182" w:rsidRPr="00F32819" w:rsidRDefault="006D1182" w:rsidP="006D1182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86BE7E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6AE6F" w14:textId="7498B380" w:rsidR="006D1182" w:rsidRPr="00527A67" w:rsidRDefault="00230D3A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9E96D1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57D81C" w14:textId="1178CEFC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Практическая работа; </w:t>
            </w:r>
            <w:r w:rsidR="00230D3A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520C9622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191D59" w:rsidRPr="00F32819" w14:paraId="08BE4855" w14:textId="77777777" w:rsidTr="00217E5E">
        <w:trPr>
          <w:trHeight w:hRule="exact" w:val="17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006886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B6A596" w14:textId="7A163722" w:rsidR="00191D59" w:rsidRPr="00217E5E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217E5E">
              <w:rPr>
                <w:rFonts w:ascii="Times New Roman" w:eastAsia="Times New Roman" w:hAnsi="Times New Roman"/>
                <w:color w:val="000000"/>
                <w:sz w:val="24"/>
              </w:rPr>
              <w:t> </w:t>
            </w:r>
            <w:commentRangeStart w:id="94"/>
            <w:r w:rsidRPr="00217E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Письменное умножение в столбик, письменное деление уголком. </w:t>
            </w:r>
            <w:r w:rsidRPr="00217E5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Прием письменного умножения на однозначное число</w:t>
            </w:r>
            <w:commentRangeEnd w:id="94"/>
            <w:r w:rsidRPr="00217E5E">
              <w:rPr>
                <w:rStyle w:val="aff9"/>
                <w:b/>
              </w:rPr>
              <w:commentReference w:id="94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B3B37" w14:textId="77777777" w:rsidR="00191D59" w:rsidRPr="00F32819" w:rsidRDefault="00191D59" w:rsidP="00191D59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1B9102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96E65F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0B2E4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AB8948" w14:textId="47EF526F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FB711A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79D194F0" w14:textId="77777777" w:rsidTr="00230D3A">
        <w:trPr>
          <w:trHeight w:hRule="exact" w:val="12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988B3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2DE7C2" w14:textId="77777777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95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 письменного умножения трехзначного числа на однозначное.</w:t>
            </w:r>
            <w:commentRangeEnd w:id="95"/>
            <w:r>
              <w:rPr>
                <w:rStyle w:val="aff9"/>
              </w:rPr>
              <w:commentReference w:id="95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0E82D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77D300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E679E0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E35CE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2F8DA" w14:textId="433A5274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FB711A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217E5E" w14:paraId="03A4DC22" w14:textId="77777777" w:rsidTr="00230D3A">
        <w:trPr>
          <w:trHeight w:hRule="exact" w:val="12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F2F66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6A171A" w14:textId="534E1670" w:rsidR="00191D59" w:rsidRPr="00217E5E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217E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Прием письменного умножения на однозначное число</w:t>
            </w:r>
            <w:r w:rsidRPr="00217E5E">
              <w:rPr>
                <w:rFonts w:ascii="Times New Roman" w:eastAsia="Times New Roman" w:hAnsi="Times New Roman"/>
                <w:color w:val="000000"/>
                <w:sz w:val="24"/>
              </w:rPr>
              <w:commentReference w:id="96"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(закрепление)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04F905" w14:textId="77777777" w:rsidR="00191D59" w:rsidRPr="00D67ECE" w:rsidRDefault="00191D59" w:rsidP="00191D59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D1ED9C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56DBC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9FACFF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BC9B76" w14:textId="2F79F5B9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FB711A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217E5E" w14:paraId="11DA0B54" w14:textId="77777777" w:rsidTr="00230D3A">
        <w:trPr>
          <w:trHeight w:hRule="exact" w:val="12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77FE23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D3F75" w14:textId="76FBAC10" w:rsidR="00191D59" w:rsidRPr="00217E5E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97"/>
            <w:r w:rsidRPr="0022724B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Приём письменного умножения на однозначное число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 xml:space="preserve"> (обобщение)</w:t>
            </w:r>
            <w:commentRangeEnd w:id="97"/>
            <w:r>
              <w:rPr>
                <w:rStyle w:val="aff9"/>
              </w:rPr>
              <w:commentReference w:id="97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5854ED" w14:textId="77777777" w:rsidR="00191D59" w:rsidRPr="00D67ECE" w:rsidRDefault="00191D59" w:rsidP="00191D59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BEF7D1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5E02B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E5CA42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8D0A89" w14:textId="74D47BEB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FB711A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02BD1170" w14:textId="77777777" w:rsidTr="00217E5E">
        <w:trPr>
          <w:trHeight w:hRule="exact" w:val="183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BC1E8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AD1E7" w14:textId="45EC6409" w:rsidR="00191D59" w:rsidRPr="00217E5E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98"/>
            <w:r w:rsidRPr="00217E5E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Письменное умножение в столбик, письменное деление уголком. </w:t>
            </w:r>
            <w:r w:rsidRPr="00217E5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Прием письменного деления на однозначное число</w:t>
            </w:r>
            <w:commentRangeEnd w:id="98"/>
            <w:r>
              <w:rPr>
                <w:rStyle w:val="aff9"/>
              </w:rPr>
              <w:commentReference w:id="98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333EB1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F8F9D8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95C2E4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25C33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7F349" w14:textId="065F220E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E45AA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554EF5" w14:paraId="22232503" w14:textId="77777777" w:rsidTr="00230D3A">
        <w:trPr>
          <w:trHeight w:hRule="exact" w:val="12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2A7F7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028400" w14:textId="77777777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commentRangeStart w:id="99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 письменного деления трехначного числа на однозначное.</w:t>
            </w:r>
            <w:commentRangeEnd w:id="99"/>
            <w:r>
              <w:rPr>
                <w:rStyle w:val="aff9"/>
              </w:rPr>
              <w:commentReference w:id="99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8ED99A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3ECE78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83D684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C968C8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C5B0FA" w14:textId="0AAA37B9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E45AA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9821AA" w14:paraId="736EBD7B" w14:textId="77777777" w:rsidTr="00230D3A">
        <w:trPr>
          <w:trHeight w:hRule="exact" w:val="1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4FB4CA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EF9DB" w14:textId="3DCA7119" w:rsidR="00191D59" w:rsidRDefault="00191D59" w:rsidP="00191D59">
            <w:pPr>
              <w:rPr>
                <w:color w:val="0070C0"/>
                <w:lang w:val="ru-RU"/>
              </w:rPr>
            </w:pPr>
            <w:commentRangeStart w:id="100"/>
            <w:r w:rsidRPr="00602704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Проверка результата вычисления (прикидка или оценка результата</w:t>
            </w:r>
            <w: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)           </w:t>
            </w:r>
            <w:r w:rsidRPr="0022724B">
              <w:rPr>
                <w:i/>
                <w:lang w:val="ru-RU"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22724B">
              <w:rPr>
                <w:i/>
                <w:lang w:val="ru-RU"/>
              </w:rPr>
              <w:t>&gt;</w:t>
            </w:r>
            <w:commentRangeEnd w:id="100"/>
            <w:r>
              <w:rPr>
                <w:rStyle w:val="aff9"/>
              </w:rPr>
              <w:commentReference w:id="100"/>
            </w:r>
          </w:p>
          <w:p w14:paraId="41D774E9" w14:textId="77777777" w:rsidR="00191D59" w:rsidRPr="00602704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  <w:p w14:paraId="01ACEC16" w14:textId="77777777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E9A882" w14:textId="77777777" w:rsidR="00191D59" w:rsidRPr="009821AA" w:rsidRDefault="00191D59" w:rsidP="00191D59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F27CFC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1C6C3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2D9F1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0FC7BF" w14:textId="3F28765E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E45AA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9821AA" w14:paraId="2E4ECB12" w14:textId="77777777" w:rsidTr="00230D3A">
        <w:trPr>
          <w:trHeight w:hRule="exact" w:val="1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A452E9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D9A79" w14:textId="58DA68D9" w:rsidR="00191D59" w:rsidRPr="009821AA" w:rsidRDefault="00191D59" w:rsidP="00191D59">
            <w:pP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101"/>
            <w:r w:rsidRPr="009821AA">
              <w:rPr>
                <w:rFonts w:ascii="Times New Roman" w:eastAsia="Times New Roman" w:hAnsi="Times New Roman"/>
                <w:sz w:val="24"/>
                <w:lang w:val="ru-RU"/>
              </w:rPr>
              <w:t>Проверка результата вычисления (обратное действие)</w:t>
            </w:r>
            <w:r w:rsidRPr="009821AA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 </w:t>
            </w:r>
            <w:commentRangeEnd w:id="101"/>
            <w:r w:rsidRPr="009821AA">
              <w:rPr>
                <w:rFonts w:ascii="Times New Roman" w:eastAsia="Times New Roman" w:hAnsi="Times New Roman"/>
                <w:sz w:val="24"/>
              </w:rPr>
              <w:commentReference w:id="101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EBE808" w14:textId="77777777" w:rsidR="00191D59" w:rsidRPr="00D67ECE" w:rsidRDefault="00191D59" w:rsidP="00191D59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3126BE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A80477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C020F8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BDBED4" w14:textId="0E51DCE7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E45AA2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9821AA" w14:paraId="19FF9565" w14:textId="77777777" w:rsidTr="00230D3A">
        <w:trPr>
          <w:trHeight w:hRule="exact" w:val="142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6D0562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44EFA" w14:textId="13F99B92" w:rsidR="00191D59" w:rsidRPr="009821AA" w:rsidRDefault="00191D59" w:rsidP="00191D59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9821AA">
              <w:rPr>
                <w:rFonts w:ascii="Times New Roman" w:eastAsia="Times New Roman" w:hAnsi="Times New Roman"/>
                <w:sz w:val="24"/>
                <w:lang w:val="ru-RU"/>
              </w:rPr>
              <w:t>Прием письменного деления на однозначное число</w:t>
            </w:r>
            <w:r w:rsidRPr="009821AA">
              <w:rPr>
                <w:rFonts w:ascii="Times New Roman" w:eastAsia="Times New Roman" w:hAnsi="Times New Roman"/>
                <w:sz w:val="24"/>
              </w:rPr>
              <w:commentReference w:id="102"/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 xml:space="preserve"> (закрепление)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6A682" w14:textId="77777777" w:rsidR="00191D59" w:rsidRPr="00D67ECE" w:rsidRDefault="00191D59" w:rsidP="00191D59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2EB353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258C8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34E47F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2EAF16" w14:textId="32EFADC3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8C5824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F32819" w14:paraId="082D34CA" w14:textId="77777777" w:rsidTr="00230D3A">
        <w:trPr>
          <w:trHeight w:hRule="exact" w:val="15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7C2133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26C15" w14:textId="58F51BBD" w:rsidR="00191D59" w:rsidRPr="00602704" w:rsidRDefault="00191D59" w:rsidP="00191D59">
            <w:pP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103"/>
            <w:r w:rsidRPr="009821AA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Знакомство с калькулятором.</w:t>
            </w:r>
            <w:commentRangeEnd w:id="103"/>
            <w:r>
              <w:rPr>
                <w:rStyle w:val="aff9"/>
              </w:rPr>
              <w:commentReference w:id="103"/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93135" w14:textId="77777777" w:rsidR="00191D59" w:rsidRPr="00D67ECE" w:rsidRDefault="00191D59" w:rsidP="00191D59">
            <w:pP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716DFD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952B12" w14:textId="77777777" w:rsidR="00191D59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A2392A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7E230" w14:textId="2FE9D14E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8C5824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F32819" w14:paraId="2D069004" w14:textId="77777777" w:rsidTr="00230D3A">
        <w:trPr>
          <w:trHeight w:hRule="exact" w:val="156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680261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38EA9" w14:textId="08701F72" w:rsidR="00F32819" w:rsidRPr="009821AA" w:rsidRDefault="006D1182" w:rsidP="00F32819">
            <w:pPr>
              <w:rPr>
                <w:lang w:val="ru-RU"/>
              </w:rPr>
            </w:pPr>
            <w:commentRangeStart w:id="104"/>
            <w:r w:rsidRPr="009821AA">
              <w:rPr>
                <w:rFonts w:ascii="Times New Roman" w:eastAsia="Times New Roman" w:hAnsi="Times New Roman"/>
                <w:sz w:val="24"/>
                <w:lang w:val="ru-RU"/>
              </w:rPr>
              <w:t>Проверка результата вычисления (применение алгоритма, использование калькулятора).</w:t>
            </w:r>
            <w:r w:rsidR="00F32819" w:rsidRPr="009821AA">
              <w:rPr>
                <w:i/>
                <w:lang w:val="ru-RU"/>
              </w:rPr>
              <w:t xml:space="preserve">                      </w:t>
            </w:r>
            <w:commentRangeEnd w:id="104"/>
            <w:r w:rsidR="009821AA">
              <w:rPr>
                <w:rStyle w:val="aff9"/>
              </w:rPr>
              <w:commentReference w:id="104"/>
            </w:r>
          </w:p>
          <w:p w14:paraId="03303642" w14:textId="77777777" w:rsidR="006D1182" w:rsidRPr="00602704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  <w:p w14:paraId="6B9E2E8E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6D00B7" w14:textId="77777777" w:rsidR="006D1182" w:rsidRPr="00F32819" w:rsidRDefault="006D1182" w:rsidP="006D1182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C13217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AB6C61" w14:textId="3DBB7314" w:rsidR="006D1182" w:rsidRPr="00527A67" w:rsidRDefault="00230D3A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699EC7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64ED6" w14:textId="10FFBB27" w:rsidR="00554EF5" w:rsidRPr="005D6816" w:rsidRDefault="00230D3A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Практическая работа;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69FD1474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E1C08" w14:paraId="446E64EC" w14:textId="77777777" w:rsidTr="009821AA">
        <w:trPr>
          <w:trHeight w:hRule="exact" w:val="184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FB62D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CDC8E" w14:textId="77777777" w:rsidR="006D1182" w:rsidRPr="00602704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r w:rsidRPr="00785701">
              <w:rPr>
                <w:rFonts w:ascii="Times New Roman" w:eastAsia="Times New Roman" w:hAnsi="Times New Roman"/>
                <w:sz w:val="24"/>
                <w:lang w:val="ru-RU"/>
              </w:rPr>
              <w:t>Что узнали, чему научились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F5DEF8" w14:textId="77777777" w:rsidR="006D1182" w:rsidRPr="00F32819" w:rsidRDefault="006D1182" w:rsidP="006D1182">
            <w:pPr>
              <w:rPr>
                <w:lang w:val="ru-RU"/>
              </w:rPr>
            </w:pPr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77B074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B91C3E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7D6904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329E91" w14:textId="5B1134BE" w:rsidR="00554EF5" w:rsidRPr="005D6816" w:rsidRDefault="00230D3A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 Тестирование;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Самооценка с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br/>
              <w:t>использованием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t xml:space="preserve">«Оценочного </w:t>
            </w:r>
            <w:r w:rsidR="00554EF5"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033286EA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4A8B2E74" w14:textId="77777777" w:rsidTr="00230D3A">
        <w:trPr>
          <w:trHeight w:hRule="exact" w:val="155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228821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CD3506" w14:textId="77777777" w:rsidR="006D1182" w:rsidRPr="00785701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lang w:val="ru-RU"/>
              </w:rPr>
              <w:t>Проверочная работа 8: «Приемы письменного умножения и деления трехзначных чисел».</w:t>
            </w:r>
          </w:p>
          <w:p w14:paraId="50781B9E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860BB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3A1B9" w14:textId="34EC2AD1" w:rsidR="006D1182" w:rsidRPr="00527A67" w:rsidRDefault="00574567" w:rsidP="006D11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D03476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796F2D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FA03CE" w14:textId="3E16D0A5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Письменный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контроль;</w:t>
            </w:r>
          </w:p>
          <w:p w14:paraId="1670DBAB" w14:textId="53394009" w:rsidR="00554EF5" w:rsidRPr="005D6816" w:rsidRDefault="00230D3A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02A7DCD5" w14:textId="564B55EA" w:rsidR="00554EF5" w:rsidRPr="005D6816" w:rsidRDefault="00230D3A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</w:p>
          <w:p w14:paraId="66AB0928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191D59" w:rsidRPr="00D40BD1" w14:paraId="0E933076" w14:textId="77777777" w:rsidTr="00F32819">
        <w:trPr>
          <w:trHeight w:hRule="exact" w:val="240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81F9B2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7B1384" w14:textId="77777777" w:rsidR="00191D59" w:rsidRDefault="00191D59" w:rsidP="00191D59">
            <w:pPr>
              <w:rPr>
                <w:color w:val="0070C0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Анализ проверочной работы. </w:t>
            </w:r>
            <w:commentRangeStart w:id="105"/>
            <w:r w:rsidRPr="00672F87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Столбчатая диаграмма: чтение, использование данных для решения учебных и практических задач.</w:t>
            </w:r>
            <w: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                                  </w:t>
            </w: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105"/>
            <w:r>
              <w:rPr>
                <w:rStyle w:val="aff9"/>
              </w:rPr>
              <w:commentReference w:id="105"/>
            </w:r>
          </w:p>
          <w:p w14:paraId="0D550E8A" w14:textId="741A0692" w:rsidR="00191D59" w:rsidRPr="00672F87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  <w:p w14:paraId="131B74B0" w14:textId="77777777" w:rsidR="00191D59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85264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5D80A0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C39BE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DFE9AB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140F14" w14:textId="0488D65C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595BB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7B16590A" w14:textId="77777777" w:rsidTr="003E7D2C">
        <w:trPr>
          <w:trHeight w:hRule="exact" w:val="186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B6C934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F29077" w14:textId="6B1FB5AE" w:rsidR="00191D59" w:rsidRDefault="00191D59" w:rsidP="00191D59">
            <w:pPr>
              <w:rPr>
                <w:color w:val="0070C0"/>
                <w:lang w:val="ru-RU"/>
              </w:rPr>
            </w:pPr>
            <w:commentRangeStart w:id="106"/>
            <w:r w:rsidRPr="00672F87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Алгоритмы изучения материала, выполнения заданий на доступных электронных средствах обучения.</w:t>
            </w:r>
            <w:r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 xml:space="preserve">                          </w:t>
            </w:r>
            <w:commentRangeEnd w:id="106"/>
            <w:r>
              <w:rPr>
                <w:rStyle w:val="aff9"/>
              </w:rPr>
              <w:commentReference w:id="106"/>
            </w: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  <w:p w14:paraId="62519B6B" w14:textId="62859D5B" w:rsidR="00191D59" w:rsidRPr="00672F87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  <w:p w14:paraId="6FC4354E" w14:textId="77777777" w:rsidR="00191D59" w:rsidRPr="00672F87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3DDE95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90CDAD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2F2DA0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F653C8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8CE7E" w14:textId="10944CBC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595BB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191D59" w:rsidRPr="00D40BD1" w14:paraId="24EB4853" w14:textId="77777777" w:rsidTr="00E45726">
        <w:trPr>
          <w:trHeight w:hRule="exact" w:val="18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62C75A" w14:textId="77777777" w:rsidR="00191D59" w:rsidRPr="004B61EE" w:rsidRDefault="00191D59" w:rsidP="00191D59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14:paraId="1F867EC5" w14:textId="77777777" w:rsidR="00191D59" w:rsidRPr="00672F87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107"/>
            <w:r w:rsidRPr="00672F87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Логические рассуждения со связками «если …, то …», «поэтому», «значит»</w:t>
            </w:r>
          </w:p>
          <w:p w14:paraId="1D38D17D" w14:textId="77777777" w:rsidR="00191D59" w:rsidRDefault="00191D59" w:rsidP="00191D5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107"/>
            <w:r>
              <w:rPr>
                <w:rStyle w:val="aff9"/>
              </w:rPr>
              <w:commentReference w:id="107"/>
            </w:r>
          </w:p>
          <w:p w14:paraId="05BA1274" w14:textId="77777777" w:rsidR="00191D59" w:rsidRPr="00672F87" w:rsidRDefault="00191D59" w:rsidP="00191D59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62992C" w14:textId="77777777" w:rsidR="00191D59" w:rsidRDefault="00191D59" w:rsidP="00191D59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9B0D31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55F355" w14:textId="77777777" w:rsidR="00191D59" w:rsidRPr="00527A67" w:rsidRDefault="00191D59" w:rsidP="00191D5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64D840" w14:textId="77777777" w:rsidR="00191D59" w:rsidRPr="00527A67" w:rsidRDefault="00191D59" w:rsidP="00191D59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C8D6F5" w14:textId="24507C73" w:rsidR="00191D59" w:rsidRPr="005D6816" w:rsidRDefault="00191D59" w:rsidP="00191D59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595BB7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D40BD1" w14:paraId="4F931718" w14:textId="77777777" w:rsidTr="00F32819">
        <w:trPr>
          <w:trHeight w:hRule="exact" w:val="454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427164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4EFFB" w14:textId="77777777" w:rsidR="006D1182" w:rsidRPr="00672F87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108"/>
            <w:r w:rsidRPr="00672F87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Работа с информацией: 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</w:t>
            </w:r>
          </w:p>
          <w:p w14:paraId="4D566D47" w14:textId="77777777" w:rsidR="00F32819" w:rsidRDefault="00F32819" w:rsidP="00F3281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  <w:commentRangeEnd w:id="108"/>
            <w:r w:rsidR="00E45726">
              <w:rPr>
                <w:rStyle w:val="aff9"/>
              </w:rPr>
              <w:commentReference w:id="108"/>
            </w:r>
          </w:p>
          <w:p w14:paraId="61774454" w14:textId="77777777" w:rsidR="006D1182" w:rsidRPr="00672F87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8523AE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B6A9E6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A08E4F" w14:textId="203252FE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0378E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007AC" w14:textId="3EC30B70" w:rsidR="006D1182" w:rsidRPr="005D6816" w:rsidRDefault="00191D59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>Текущий контроль</w:t>
            </w:r>
          </w:p>
        </w:tc>
      </w:tr>
      <w:tr w:rsidR="006D1182" w:rsidRPr="005E1C08" w14:paraId="7553F335" w14:textId="77777777" w:rsidTr="005D1843">
        <w:trPr>
          <w:trHeight w:hRule="exact" w:val="197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E9C3BE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072991" w14:textId="77777777" w:rsidR="006D1182" w:rsidRPr="00672F87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  <w:commentRangeStart w:id="109"/>
            <w:r w:rsidRPr="00672F87"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  <w:t>Работа с информацией: внесение данных в таблицу</w:t>
            </w:r>
            <w:commentRangeEnd w:id="109"/>
            <w:r w:rsidR="00E45726">
              <w:rPr>
                <w:rStyle w:val="aff9"/>
              </w:rPr>
              <w:commentReference w:id="109"/>
            </w:r>
          </w:p>
          <w:p w14:paraId="759CC715" w14:textId="77777777" w:rsidR="00F32819" w:rsidRDefault="00F32819" w:rsidP="00F32819">
            <w:pPr>
              <w:rPr>
                <w:color w:val="0070C0"/>
                <w:lang w:val="ru-RU"/>
              </w:rPr>
            </w:pPr>
            <w:r w:rsidRPr="00180A1D">
              <w:rPr>
                <w:i/>
              </w:rPr>
              <w:t>&lt;</w:t>
            </w:r>
            <w:r w:rsidRPr="00180A1D">
              <w:rPr>
                <w:i/>
                <w:lang w:val="ru-RU"/>
              </w:rPr>
              <w:t>Нет в учебнике</w:t>
            </w:r>
            <w:r w:rsidRPr="00180A1D">
              <w:rPr>
                <w:i/>
              </w:rPr>
              <w:t>&gt;</w:t>
            </w:r>
          </w:p>
          <w:p w14:paraId="7CD25579" w14:textId="77777777" w:rsidR="006D1182" w:rsidRPr="00672F87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70C0"/>
                <w:sz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5ECD5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FB742E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4E984" w14:textId="30E350A3" w:rsidR="006D1182" w:rsidRPr="00527A67" w:rsidRDefault="00230D3A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9F60DF" w14:textId="75073759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7EBF45" w14:textId="38106A90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Практическая работа; Самооценка с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использованием</w:t>
            </w:r>
            <w:r w:rsidR="005D1843" w:rsidRPr="005D6816">
              <w:rPr>
                <w:rFonts w:eastAsia="Times New Roman" w:cstheme="majorHAnsi"/>
                <w:color w:val="000000"/>
                <w:lang w:val="ru-RU"/>
              </w:rPr>
              <w:t xml:space="preserve">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t xml:space="preserve">«Оценочного </w:t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  <w:t>листа»;</w:t>
            </w:r>
          </w:p>
          <w:p w14:paraId="1453FE6A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05C0B1FA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A63C21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5D8BD6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CA8661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9217F8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AE720A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59C785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4803A6" w14:textId="336E14E4" w:rsidR="006D1182" w:rsidRPr="005D6816" w:rsidRDefault="006D1182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56AD18CC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787FEA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D00169" w14:textId="77777777" w:rsidR="006D1182" w:rsidRDefault="006D1182" w:rsidP="006D1182">
            <w:r w:rsidRPr="00E4710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D2E4F9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A6F767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6E072E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16449C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2001D" w14:textId="22D3F21B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</w:p>
          <w:p w14:paraId="5952C06E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31135A44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9D25F9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C68F75" w14:textId="77777777" w:rsidR="006D1182" w:rsidRDefault="006D1182" w:rsidP="006D1182">
            <w:r w:rsidRPr="00E4710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7A58B7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A3CD2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EC240C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2FBF72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BA553" w14:textId="31E0C478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</w:p>
          <w:p w14:paraId="55D03F25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4047692F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AA4CA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10BB2A" w14:textId="77777777" w:rsidR="006D1182" w:rsidRDefault="006D1182" w:rsidP="006D1182">
            <w:r w:rsidRPr="00E47100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E915AB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6F1320A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97935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BBC58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8066A6" w14:textId="002DE87F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</w:p>
          <w:p w14:paraId="5E8570DB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  <w:tr w:rsidR="006D1182" w:rsidRPr="00554EF5" w14:paraId="33447A60" w14:textId="77777777" w:rsidTr="003E7D2C">
        <w:trPr>
          <w:trHeight w:hRule="exact" w:val="114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9B11EF" w14:textId="77777777" w:rsidR="006D1182" w:rsidRPr="004B61EE" w:rsidRDefault="006D1182" w:rsidP="006D1182">
            <w:pPr>
              <w:pStyle w:val="ae"/>
              <w:numPr>
                <w:ilvl w:val="0"/>
                <w:numId w:val="13"/>
              </w:num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0BB9D7" w14:textId="77777777" w:rsidR="006D1182" w:rsidRDefault="006D1182" w:rsidP="006D1182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0D5E7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Резерв.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E559E7" w14:textId="77777777" w:rsidR="006D1182" w:rsidRDefault="006D1182" w:rsidP="006D1182">
            <w:r w:rsidRPr="00D67ECE"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B6C2DE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5E9138" w14:textId="77777777" w:rsidR="006D1182" w:rsidRPr="00527A67" w:rsidRDefault="006D1182" w:rsidP="006D1182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F5F1A1" w14:textId="77777777" w:rsidR="006D1182" w:rsidRPr="00527A67" w:rsidRDefault="006D1182" w:rsidP="006D1182">
            <w:pPr>
              <w:rPr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47F194" w14:textId="6001909B" w:rsidR="00554EF5" w:rsidRPr="005D6816" w:rsidRDefault="00554EF5" w:rsidP="00554EF5">
            <w:pPr>
              <w:autoSpaceDE w:val="0"/>
              <w:autoSpaceDN w:val="0"/>
              <w:spacing w:before="98" w:after="0" w:line="271" w:lineRule="auto"/>
              <w:rPr>
                <w:rFonts w:eastAsia="Times New Roman" w:cstheme="majorHAnsi"/>
                <w:color w:val="000000"/>
                <w:lang w:val="ru-RU"/>
              </w:rPr>
            </w:pP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  <w:r w:rsidRPr="005D6816">
              <w:rPr>
                <w:rFonts w:eastAsia="Times New Roman" w:cstheme="majorHAnsi"/>
                <w:color w:val="000000"/>
                <w:lang w:val="ru-RU"/>
              </w:rPr>
              <w:br/>
            </w:r>
          </w:p>
          <w:p w14:paraId="214370A0" w14:textId="77777777" w:rsidR="006D1182" w:rsidRPr="005D6816" w:rsidRDefault="006D1182" w:rsidP="006D118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eastAsia="Times New Roman" w:cstheme="majorHAnsi"/>
                <w:color w:val="000000"/>
                <w:lang w:val="ru-RU"/>
              </w:rPr>
            </w:pPr>
          </w:p>
        </w:tc>
      </w:tr>
    </w:tbl>
    <w:p w14:paraId="512192CD" w14:textId="77777777" w:rsidR="005C73EE" w:rsidRDefault="005C73EE" w:rsidP="005C73EE">
      <w:pPr>
        <w:rPr>
          <w:b/>
          <w:lang w:val="ru-RU"/>
        </w:rPr>
      </w:pPr>
    </w:p>
    <w:p w14:paraId="1009AD79" w14:textId="77777777" w:rsidR="005C73EE" w:rsidRPr="000D5E79" w:rsidRDefault="000D5E79" w:rsidP="005C73EE">
      <w:pPr>
        <w:rPr>
          <w:b/>
          <w:sz w:val="24"/>
          <w:szCs w:val="24"/>
          <w:lang w:val="ru-RU"/>
        </w:rPr>
      </w:pPr>
      <w:commentRangeStart w:id="110"/>
      <w:r w:rsidRPr="000D5E79">
        <w:rPr>
          <w:b/>
          <w:sz w:val="24"/>
          <w:szCs w:val="24"/>
          <w:lang w:val="ru-RU"/>
        </w:rPr>
        <w:t>Рекомендуемые контрольные работы:</w:t>
      </w:r>
      <w:commentRangeEnd w:id="110"/>
      <w:r w:rsidR="006D1182">
        <w:rPr>
          <w:rStyle w:val="aff9"/>
        </w:rPr>
        <w:commentReference w:id="110"/>
      </w:r>
    </w:p>
    <w:p w14:paraId="5E50BD1E" w14:textId="77777777" w:rsidR="000D5E79" w:rsidRPr="000D5E79" w:rsidRDefault="000D5E79" w:rsidP="005C73EE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1. Контрольная работа по итогам 1-й четверти.</w:t>
      </w:r>
    </w:p>
    <w:p w14:paraId="5A7410A6" w14:textId="77777777" w:rsidR="000D5E79" w:rsidRPr="000D5E79" w:rsidRDefault="000D5E79" w:rsidP="000D5E79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2. Контрольная работа по итогам 1-го полугодия.</w:t>
      </w:r>
    </w:p>
    <w:p w14:paraId="31AF8799" w14:textId="77777777" w:rsidR="000D5E79" w:rsidRPr="000D5E79" w:rsidRDefault="000D5E79" w:rsidP="000D5E79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3. Контрольная работа по итогам 3-й четверти.</w:t>
      </w:r>
    </w:p>
    <w:p w14:paraId="35F1C383" w14:textId="77777777" w:rsidR="000D5E79" w:rsidRPr="000D5E79" w:rsidRDefault="000D5E79" w:rsidP="000D5E79">
      <w:pPr>
        <w:rPr>
          <w:sz w:val="24"/>
          <w:szCs w:val="24"/>
          <w:lang w:val="ru-RU"/>
        </w:rPr>
      </w:pPr>
      <w:r w:rsidRPr="000D5E79">
        <w:rPr>
          <w:sz w:val="24"/>
          <w:szCs w:val="24"/>
          <w:lang w:val="ru-RU"/>
        </w:rPr>
        <w:t>4. Контрольная работа по итогам года.</w:t>
      </w:r>
    </w:p>
    <w:p w14:paraId="16E644A5" w14:textId="77777777" w:rsidR="000D5E79" w:rsidRPr="000D5E79" w:rsidRDefault="000D5E79" w:rsidP="000D5E79">
      <w:pPr>
        <w:rPr>
          <w:b/>
          <w:lang w:val="ru-RU"/>
        </w:rPr>
      </w:pPr>
    </w:p>
    <w:p w14:paraId="1AE42F6E" w14:textId="77777777" w:rsidR="000D5E79" w:rsidRDefault="000D5E79" w:rsidP="005C73EE">
      <w:pPr>
        <w:rPr>
          <w:b/>
          <w:lang w:val="ru-RU"/>
        </w:rPr>
      </w:pPr>
    </w:p>
    <w:p w14:paraId="3EFC5F5C" w14:textId="77777777" w:rsidR="005C73EE" w:rsidRDefault="005C73EE" w:rsidP="005C73EE">
      <w:pPr>
        <w:rPr>
          <w:b/>
          <w:lang w:val="ru-RU"/>
        </w:rPr>
      </w:pPr>
    </w:p>
    <w:p w14:paraId="72E32270" w14:textId="77777777" w:rsidR="005C73EE" w:rsidRDefault="005C73EE" w:rsidP="005C73EE">
      <w:pPr>
        <w:rPr>
          <w:b/>
          <w:lang w:val="ru-RU"/>
        </w:rPr>
      </w:pPr>
    </w:p>
    <w:p w14:paraId="0EAD109C" w14:textId="77777777" w:rsidR="000D5E79" w:rsidRDefault="000D5E79" w:rsidP="005C73EE">
      <w:pPr>
        <w:rPr>
          <w:b/>
          <w:lang w:val="ru-RU"/>
        </w:rPr>
      </w:pPr>
    </w:p>
    <w:p w14:paraId="2062F622" w14:textId="77777777" w:rsidR="000D5E79" w:rsidRDefault="000D5E79" w:rsidP="005C73EE">
      <w:pPr>
        <w:rPr>
          <w:b/>
          <w:lang w:val="ru-RU"/>
        </w:rPr>
      </w:pPr>
    </w:p>
    <w:p w14:paraId="0F893871" w14:textId="77777777" w:rsidR="000D5E79" w:rsidRDefault="000D5E79" w:rsidP="005C73EE">
      <w:pPr>
        <w:rPr>
          <w:b/>
          <w:lang w:val="ru-RU"/>
        </w:rPr>
      </w:pPr>
    </w:p>
    <w:p w14:paraId="1E470279" w14:textId="77777777" w:rsidR="000D5E79" w:rsidRDefault="000D5E79" w:rsidP="005C73EE">
      <w:pPr>
        <w:rPr>
          <w:b/>
          <w:lang w:val="ru-RU"/>
        </w:rPr>
      </w:pPr>
    </w:p>
    <w:p w14:paraId="25369102" w14:textId="77777777" w:rsidR="000D5E79" w:rsidRDefault="000D5E79" w:rsidP="005C73EE">
      <w:pPr>
        <w:rPr>
          <w:b/>
          <w:lang w:val="ru-RU"/>
        </w:rPr>
      </w:pPr>
    </w:p>
    <w:p w14:paraId="3965C448" w14:textId="77777777" w:rsidR="000D5E79" w:rsidRDefault="000D5E79" w:rsidP="005C73EE">
      <w:pPr>
        <w:rPr>
          <w:b/>
          <w:lang w:val="ru-RU"/>
        </w:rPr>
      </w:pPr>
    </w:p>
    <w:p w14:paraId="1027CDBC" w14:textId="77777777" w:rsidR="000D5E79" w:rsidRDefault="000D5E79" w:rsidP="005C73EE">
      <w:pPr>
        <w:rPr>
          <w:b/>
          <w:lang w:val="ru-RU"/>
        </w:rPr>
      </w:pPr>
    </w:p>
    <w:p w14:paraId="620C5506" w14:textId="77777777" w:rsidR="000D5E79" w:rsidRDefault="000D5E79" w:rsidP="005C73EE">
      <w:pPr>
        <w:rPr>
          <w:b/>
          <w:lang w:val="ru-RU"/>
        </w:rPr>
      </w:pPr>
    </w:p>
    <w:p w14:paraId="0E26BC12" w14:textId="77777777" w:rsidR="000D5E79" w:rsidRDefault="000D5E79" w:rsidP="005C73EE">
      <w:pPr>
        <w:rPr>
          <w:b/>
          <w:lang w:val="ru-RU"/>
        </w:rPr>
      </w:pPr>
    </w:p>
    <w:p w14:paraId="7F09BFCC" w14:textId="77777777" w:rsidR="000D5E79" w:rsidRDefault="000D5E79" w:rsidP="005C73EE">
      <w:pPr>
        <w:rPr>
          <w:b/>
          <w:lang w:val="ru-RU"/>
        </w:rPr>
      </w:pPr>
    </w:p>
    <w:p w14:paraId="340FFD54" w14:textId="77777777" w:rsidR="000D5E79" w:rsidRDefault="000D5E79" w:rsidP="005C73EE">
      <w:pPr>
        <w:rPr>
          <w:b/>
          <w:lang w:val="ru-RU"/>
        </w:rPr>
      </w:pPr>
    </w:p>
    <w:p w14:paraId="6476620B" w14:textId="77777777" w:rsidR="000D5E79" w:rsidRDefault="000D5E79" w:rsidP="005C73EE">
      <w:pPr>
        <w:rPr>
          <w:b/>
          <w:lang w:val="ru-RU"/>
        </w:rPr>
      </w:pPr>
    </w:p>
    <w:p w14:paraId="2C9C3ABB" w14:textId="77777777" w:rsidR="000D5E79" w:rsidRDefault="000D5E79" w:rsidP="005C73EE">
      <w:pPr>
        <w:rPr>
          <w:b/>
          <w:lang w:val="ru-RU"/>
        </w:rPr>
      </w:pPr>
    </w:p>
    <w:p w14:paraId="0085DFA5" w14:textId="77777777" w:rsidR="000D5E79" w:rsidRDefault="000D5E79" w:rsidP="005C73EE">
      <w:pPr>
        <w:rPr>
          <w:b/>
          <w:lang w:val="ru-RU"/>
        </w:rPr>
      </w:pPr>
    </w:p>
    <w:p w14:paraId="2AE169E6" w14:textId="77777777" w:rsidR="000D5E79" w:rsidRDefault="000D5E79" w:rsidP="005C73EE">
      <w:pPr>
        <w:rPr>
          <w:b/>
          <w:lang w:val="ru-RU"/>
        </w:rPr>
      </w:pPr>
    </w:p>
    <w:p w14:paraId="24A875CC" w14:textId="77777777" w:rsidR="000D5E79" w:rsidRDefault="000D5E79" w:rsidP="005C73EE">
      <w:pPr>
        <w:rPr>
          <w:b/>
          <w:lang w:val="ru-RU"/>
        </w:rPr>
      </w:pPr>
    </w:p>
    <w:p w14:paraId="6DBBDEE6" w14:textId="77777777" w:rsidR="000D5E79" w:rsidRDefault="000D5E79" w:rsidP="005C73EE">
      <w:pPr>
        <w:rPr>
          <w:b/>
          <w:lang w:val="ru-RU"/>
        </w:rPr>
      </w:pPr>
    </w:p>
    <w:p w14:paraId="5B630032" w14:textId="77777777" w:rsidR="000D5E79" w:rsidRDefault="000D5E79" w:rsidP="005C73EE">
      <w:pPr>
        <w:rPr>
          <w:b/>
          <w:lang w:val="ru-RU"/>
        </w:rPr>
      </w:pPr>
    </w:p>
    <w:p w14:paraId="000B7049" w14:textId="77777777" w:rsidR="000D5E79" w:rsidRDefault="000D5E79" w:rsidP="005C73EE">
      <w:pPr>
        <w:rPr>
          <w:b/>
          <w:lang w:val="ru-RU"/>
        </w:rPr>
      </w:pPr>
    </w:p>
    <w:p w14:paraId="51DF4622" w14:textId="77777777" w:rsidR="000D5E79" w:rsidRDefault="000D5E79" w:rsidP="005C73EE">
      <w:pPr>
        <w:rPr>
          <w:b/>
          <w:lang w:val="ru-RU"/>
        </w:rPr>
      </w:pPr>
    </w:p>
    <w:p w14:paraId="7D92673B" w14:textId="77777777" w:rsidR="000D5E79" w:rsidRDefault="000D5E79" w:rsidP="005C73EE">
      <w:pPr>
        <w:rPr>
          <w:b/>
          <w:lang w:val="ru-RU"/>
        </w:rPr>
      </w:pPr>
    </w:p>
    <w:p w14:paraId="748F4AF3" w14:textId="77777777" w:rsidR="000D5E79" w:rsidRDefault="000D5E79" w:rsidP="005C73EE">
      <w:pPr>
        <w:rPr>
          <w:b/>
          <w:lang w:val="ru-RU"/>
        </w:rPr>
      </w:pPr>
    </w:p>
    <w:p w14:paraId="383B4AAF" w14:textId="77777777" w:rsidR="000D5E79" w:rsidRDefault="000D5E79" w:rsidP="005C73EE">
      <w:pPr>
        <w:rPr>
          <w:b/>
          <w:lang w:val="ru-RU"/>
        </w:rPr>
      </w:pPr>
    </w:p>
    <w:p w14:paraId="55ACDF88" w14:textId="77777777" w:rsidR="005C73EE" w:rsidRDefault="005C73EE" w:rsidP="005C73EE">
      <w:pPr>
        <w:rPr>
          <w:b/>
          <w:lang w:val="ru-RU"/>
        </w:rPr>
      </w:pPr>
    </w:p>
    <w:p w14:paraId="64085AF1" w14:textId="77777777" w:rsidR="005C73EE" w:rsidRPr="005C73EE" w:rsidRDefault="005C73EE" w:rsidP="005C73EE">
      <w:pPr>
        <w:rPr>
          <w:lang w:val="ru-RU"/>
        </w:rPr>
      </w:pPr>
      <w:r w:rsidRPr="005C73EE">
        <w:rPr>
          <w:b/>
          <w:lang w:val="ru-RU"/>
        </w:rPr>
        <w:t xml:space="preserve">УЧЕБНО-МЕТОДИЧЕСКОЕ ОБЕСПЕЧЕНИЕ ОБРАЗОВАТЕЛЬНОГО ПРОЦЕССА </w:t>
      </w:r>
    </w:p>
    <w:p w14:paraId="2F95B707" w14:textId="77777777" w:rsidR="005C73EE" w:rsidRPr="005C73EE" w:rsidRDefault="005C73EE" w:rsidP="005C73EE">
      <w:pPr>
        <w:rPr>
          <w:lang w:val="ru-RU"/>
        </w:rPr>
      </w:pPr>
      <w:r w:rsidRPr="005C73EE">
        <w:rPr>
          <w:b/>
          <w:lang w:val="ru-RU"/>
        </w:rPr>
        <w:t>ОБЯЗАТЕЛЬНЫЕ УЧЕБНЫЕ МАТЕРИАЛЫ ДЛЯ УЧЕНИКА</w:t>
      </w:r>
    </w:p>
    <w:p w14:paraId="1D9B5B77" w14:textId="77777777" w:rsidR="005C73EE" w:rsidRPr="005C73EE" w:rsidRDefault="005C73EE" w:rsidP="005C73EE">
      <w:pPr>
        <w:rPr>
          <w:lang w:val="ru-RU"/>
        </w:rPr>
      </w:pPr>
      <w:r w:rsidRPr="005C73EE">
        <w:rPr>
          <w:lang w:val="ru-RU"/>
        </w:rPr>
        <w:lastRenderedPageBreak/>
        <w:t xml:space="preserve">Математика (в 2 частях), 3 класс /Моро М.И., Бантова М.А., Бельтюкова Г.В. и другие, Акционерное общество «Издательство «Просвещение»; </w:t>
      </w:r>
      <w:r w:rsidRPr="005C73EE">
        <w:rPr>
          <w:lang w:val="ru-RU"/>
        </w:rPr>
        <w:br/>
        <w:t>Введите свой вариант:</w:t>
      </w:r>
    </w:p>
    <w:p w14:paraId="6C10A87D" w14:textId="77777777" w:rsidR="005C73EE" w:rsidRPr="005C73EE" w:rsidRDefault="005C73EE" w:rsidP="005C73EE">
      <w:pPr>
        <w:rPr>
          <w:lang w:val="ru-RU"/>
        </w:rPr>
      </w:pPr>
      <w:r w:rsidRPr="005C73EE">
        <w:rPr>
          <w:b/>
          <w:lang w:val="ru-RU"/>
        </w:rPr>
        <w:t>МЕТОДИЧЕСКИЕ МАТЕРИАЛЫ ДЛЯ УЧИТЕЛЯ</w:t>
      </w:r>
    </w:p>
    <w:p w14:paraId="561CAF75" w14:textId="77777777" w:rsidR="005C73EE" w:rsidRPr="005C73EE" w:rsidRDefault="005C73EE" w:rsidP="005C73EE">
      <w:pPr>
        <w:rPr>
          <w:lang w:val="ru-RU"/>
        </w:rPr>
      </w:pPr>
      <w:r w:rsidRPr="005C73EE">
        <w:rPr>
          <w:lang w:val="ru-RU"/>
        </w:rPr>
        <w:t xml:space="preserve">Математика. Методические рекомендации. Волкова Светлана Ивановна, Степанова Светлана Вячеславовна, Бельтюкова Галина Васильевна все </w:t>
      </w:r>
      <w:r w:rsidRPr="005C73EE">
        <w:rPr>
          <w:lang w:val="ru-RU"/>
        </w:rPr>
        <w:br/>
        <w:t>Редактор: Бойцова А. Е., Чернецова-Рождественская И. В.</w:t>
      </w:r>
    </w:p>
    <w:p w14:paraId="2583F2A6" w14:textId="77777777" w:rsidR="005C73EE" w:rsidRPr="005C73EE" w:rsidRDefault="005C73EE" w:rsidP="005C73EE">
      <w:pPr>
        <w:rPr>
          <w:lang w:val="ru-RU"/>
        </w:rPr>
      </w:pPr>
      <w:r w:rsidRPr="005C73EE">
        <w:rPr>
          <w:lang w:val="ru-RU"/>
        </w:rPr>
        <w:t>Издательство: Просвещение</w:t>
      </w:r>
    </w:p>
    <w:p w14:paraId="5200874C" w14:textId="77777777" w:rsidR="005C73EE" w:rsidRPr="005C73EE" w:rsidRDefault="005C73EE" w:rsidP="005C73EE">
      <w:pPr>
        <w:rPr>
          <w:lang w:val="ru-RU"/>
        </w:rPr>
      </w:pPr>
      <w:r w:rsidRPr="005C73EE">
        <w:rPr>
          <w:b/>
          <w:lang w:val="ru-RU"/>
        </w:rPr>
        <w:t>ЦИФРОВЫЕ ОБРАЗОВАТЕЛЬНЫЕ РЕСУРСЫ И РЕСУРСЫ СЕТИ ИНТЕРНЕТ</w:t>
      </w:r>
    </w:p>
    <w:p w14:paraId="795342E7" w14:textId="77777777" w:rsidR="005C73EE" w:rsidRPr="005C73EE" w:rsidRDefault="005C73EE" w:rsidP="005C73EE">
      <w:pPr>
        <w:rPr>
          <w:lang w:val="ru-RU"/>
        </w:rPr>
      </w:pPr>
      <w:r w:rsidRPr="005C73EE">
        <w:t>https</w:t>
      </w:r>
      <w:r w:rsidRPr="005C73EE">
        <w:rPr>
          <w:lang w:val="ru-RU"/>
        </w:rPr>
        <w:t>://</w:t>
      </w:r>
      <w:r w:rsidRPr="005C73EE">
        <w:t>uchi</w:t>
      </w:r>
      <w:r w:rsidRPr="005C73EE">
        <w:rPr>
          <w:lang w:val="ru-RU"/>
        </w:rPr>
        <w:t>.</w:t>
      </w:r>
      <w:r w:rsidRPr="005C73EE">
        <w:t>ru</w:t>
      </w:r>
      <w:r w:rsidRPr="005C73EE">
        <w:rPr>
          <w:lang w:val="ru-RU"/>
        </w:rPr>
        <w:t xml:space="preserve">/ </w:t>
      </w:r>
      <w:r w:rsidRPr="005C73EE">
        <w:rPr>
          <w:lang w:val="ru-RU"/>
        </w:rPr>
        <w:br/>
      </w:r>
      <w:r w:rsidRPr="005C73EE">
        <w:t>https</w:t>
      </w:r>
      <w:r w:rsidRPr="005C73EE">
        <w:rPr>
          <w:lang w:val="ru-RU"/>
        </w:rPr>
        <w:t>://</w:t>
      </w:r>
      <w:r w:rsidRPr="005C73EE">
        <w:t>education</w:t>
      </w:r>
      <w:r w:rsidRPr="005C73EE">
        <w:rPr>
          <w:lang w:val="ru-RU"/>
        </w:rPr>
        <w:t>.</w:t>
      </w:r>
      <w:r w:rsidRPr="005C73EE">
        <w:t>yandex</w:t>
      </w:r>
      <w:r w:rsidRPr="005C73EE">
        <w:rPr>
          <w:lang w:val="ru-RU"/>
        </w:rPr>
        <w:t>.</w:t>
      </w:r>
      <w:r w:rsidRPr="005C73EE">
        <w:t>ru</w:t>
      </w:r>
      <w:r w:rsidRPr="005C73EE">
        <w:rPr>
          <w:lang w:val="ru-RU"/>
        </w:rPr>
        <w:t xml:space="preserve">/ </w:t>
      </w:r>
      <w:r w:rsidRPr="005C73EE">
        <w:rPr>
          <w:lang w:val="ru-RU"/>
        </w:rPr>
        <w:br/>
      </w:r>
      <w:r w:rsidRPr="005C73EE">
        <w:t>https</w:t>
      </w:r>
      <w:r w:rsidRPr="005C73EE">
        <w:rPr>
          <w:lang w:val="ru-RU"/>
        </w:rPr>
        <w:t>://</w:t>
      </w:r>
      <w:r w:rsidRPr="005C73EE">
        <w:t>www</w:t>
      </w:r>
      <w:r w:rsidRPr="005C73EE">
        <w:rPr>
          <w:lang w:val="ru-RU"/>
        </w:rPr>
        <w:t>.</w:t>
      </w:r>
      <w:r w:rsidRPr="005C73EE">
        <w:t>yaklass</w:t>
      </w:r>
      <w:r w:rsidRPr="005C73EE">
        <w:rPr>
          <w:lang w:val="ru-RU"/>
        </w:rPr>
        <w:t>.</w:t>
      </w:r>
      <w:r w:rsidRPr="005C73EE">
        <w:t>ru</w:t>
      </w:r>
      <w:r w:rsidRPr="005C73EE">
        <w:rPr>
          <w:lang w:val="ru-RU"/>
        </w:rPr>
        <w:t xml:space="preserve">/ </w:t>
      </w:r>
      <w:r w:rsidRPr="005C73EE">
        <w:rPr>
          <w:lang w:val="ru-RU"/>
        </w:rPr>
        <w:br/>
      </w:r>
      <w:r w:rsidRPr="005C73EE">
        <w:t>https</w:t>
      </w:r>
      <w:r w:rsidRPr="005C73EE">
        <w:rPr>
          <w:lang w:val="ru-RU"/>
        </w:rPr>
        <w:t>://</w:t>
      </w:r>
      <w:r w:rsidRPr="005C73EE">
        <w:t>www</w:t>
      </w:r>
      <w:r w:rsidRPr="005C73EE">
        <w:rPr>
          <w:lang w:val="ru-RU"/>
        </w:rPr>
        <w:t>.</w:t>
      </w:r>
      <w:r w:rsidRPr="005C73EE">
        <w:t>zipgrade</w:t>
      </w:r>
      <w:r w:rsidRPr="005C73EE">
        <w:rPr>
          <w:lang w:val="ru-RU"/>
        </w:rPr>
        <w:t>.</w:t>
      </w:r>
      <w:r w:rsidRPr="005C73EE">
        <w:t>com</w:t>
      </w:r>
      <w:r w:rsidRPr="005C73EE">
        <w:rPr>
          <w:lang w:val="ru-RU"/>
        </w:rPr>
        <w:t xml:space="preserve">/ </w:t>
      </w:r>
      <w:r w:rsidRPr="005C73EE">
        <w:rPr>
          <w:lang w:val="ru-RU"/>
        </w:rPr>
        <w:br/>
      </w:r>
      <w:r w:rsidRPr="005C73EE">
        <w:t>https</w:t>
      </w:r>
      <w:r w:rsidRPr="005C73EE">
        <w:rPr>
          <w:lang w:val="ru-RU"/>
        </w:rPr>
        <w:t>://</w:t>
      </w:r>
      <w:r w:rsidRPr="005C73EE">
        <w:t>learningapps</w:t>
      </w:r>
      <w:r w:rsidRPr="005C73EE">
        <w:rPr>
          <w:lang w:val="ru-RU"/>
        </w:rPr>
        <w:t>.</w:t>
      </w:r>
      <w:r w:rsidRPr="005C73EE">
        <w:t>org</w:t>
      </w:r>
      <w:r w:rsidRPr="005C73EE">
        <w:rPr>
          <w:lang w:val="ru-RU"/>
        </w:rPr>
        <w:t xml:space="preserve">/ </w:t>
      </w:r>
      <w:r w:rsidRPr="005C73EE">
        <w:rPr>
          <w:lang w:val="ru-RU"/>
        </w:rPr>
        <w:br/>
      </w:r>
      <w:r w:rsidRPr="005C73EE">
        <w:t>https</w:t>
      </w:r>
      <w:r w:rsidRPr="005C73EE">
        <w:rPr>
          <w:lang w:val="ru-RU"/>
        </w:rPr>
        <w:t>://</w:t>
      </w:r>
      <w:r w:rsidRPr="005C73EE">
        <w:t>www</w:t>
      </w:r>
      <w:r w:rsidRPr="005C73EE">
        <w:rPr>
          <w:lang w:val="ru-RU"/>
        </w:rPr>
        <w:t>.</w:t>
      </w:r>
      <w:r w:rsidRPr="005C73EE">
        <w:t>plickers</w:t>
      </w:r>
      <w:r w:rsidRPr="005C73EE">
        <w:rPr>
          <w:lang w:val="ru-RU"/>
        </w:rPr>
        <w:t>.</w:t>
      </w:r>
      <w:r w:rsidRPr="005C73EE">
        <w:t>com</w:t>
      </w:r>
      <w:r w:rsidRPr="005C73EE">
        <w:rPr>
          <w:lang w:val="ru-RU"/>
        </w:rPr>
        <w:t>/</w:t>
      </w:r>
    </w:p>
    <w:p w14:paraId="0A3A7F06" w14:textId="77777777" w:rsidR="005C73EE" w:rsidRPr="005C73EE" w:rsidRDefault="005C73EE" w:rsidP="005C73EE">
      <w:pPr>
        <w:rPr>
          <w:lang w:val="ru-RU"/>
        </w:rPr>
        <w:sectPr w:rsidR="005C73EE" w:rsidRPr="005C73EE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0127BA43" w14:textId="77777777" w:rsidR="005C73EE" w:rsidRDefault="005C73EE">
      <w:pPr>
        <w:rPr>
          <w:lang w:val="ru-RU"/>
        </w:rPr>
      </w:pPr>
    </w:p>
    <w:p w14:paraId="6C214ED7" w14:textId="77777777" w:rsidR="005C73EE" w:rsidRPr="00F949BF" w:rsidRDefault="005C73EE" w:rsidP="005C73EE">
      <w:pPr>
        <w:autoSpaceDE w:val="0"/>
        <w:autoSpaceDN w:val="0"/>
        <w:spacing w:after="0" w:line="230" w:lineRule="auto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14:paraId="54DA7847" w14:textId="77777777" w:rsidR="005C73EE" w:rsidRPr="00F949BF" w:rsidRDefault="005C73EE" w:rsidP="005C73EE">
      <w:pPr>
        <w:autoSpaceDE w:val="0"/>
        <w:autoSpaceDN w:val="0"/>
        <w:spacing w:before="346" w:after="0" w:line="298" w:lineRule="auto"/>
        <w:ind w:right="7200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Печатные пособия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Демонстрационные пособия </w:t>
      </w:r>
      <w:r w:rsidRPr="00F949BF">
        <w:rPr>
          <w:lang w:val="ru-RU"/>
        </w:rPr>
        <w:br/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Экранно-звуковые пособия</w:t>
      </w:r>
    </w:p>
    <w:p w14:paraId="5C453001" w14:textId="77777777" w:rsidR="005C73EE" w:rsidRPr="00F949BF" w:rsidRDefault="005C73EE" w:rsidP="005C73EE">
      <w:pPr>
        <w:autoSpaceDE w:val="0"/>
        <w:autoSpaceDN w:val="0"/>
        <w:spacing w:before="262" w:after="0" w:line="302" w:lineRule="auto"/>
        <w:ind w:right="720"/>
        <w:rPr>
          <w:lang w:val="ru-RU"/>
        </w:rPr>
      </w:pPr>
      <w:r w:rsidRPr="00F949B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 И ПРАКТИЧЕСКИХ РАБОТ </w:t>
      </w:r>
      <w:r w:rsidRPr="00F949BF">
        <w:rPr>
          <w:rFonts w:ascii="Times New Roman" w:eastAsia="Times New Roman" w:hAnsi="Times New Roman"/>
          <w:color w:val="000000"/>
          <w:sz w:val="24"/>
          <w:lang w:val="ru-RU"/>
        </w:rPr>
        <w:t>Комплекты инструментов для чертежей, измерений</w:t>
      </w:r>
    </w:p>
    <w:p w14:paraId="654F8C00" w14:textId="77777777" w:rsidR="005C73EE" w:rsidRDefault="005C73EE" w:rsidP="005C73EE">
      <w:pPr>
        <w:ind w:firstLine="720"/>
        <w:rPr>
          <w:lang w:val="ru-RU"/>
        </w:rPr>
      </w:pPr>
    </w:p>
    <w:p w14:paraId="37BABC95" w14:textId="77777777" w:rsidR="000F363B" w:rsidRPr="005C73EE" w:rsidRDefault="000F363B" w:rsidP="005C73EE">
      <w:pPr>
        <w:rPr>
          <w:lang w:val="ru-RU"/>
        </w:rPr>
        <w:sectPr w:rsidR="000F363B" w:rsidRPr="005C73EE">
          <w:pgSz w:w="11900" w:h="16840"/>
          <w:pgMar w:top="284" w:right="650" w:bottom="782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11E17F24" w14:textId="77777777" w:rsidR="005C73EE" w:rsidRDefault="005C73EE">
      <w:pPr>
        <w:rPr>
          <w:lang w:val="ru-RU"/>
        </w:rPr>
      </w:pPr>
    </w:p>
    <w:p w14:paraId="12D747D8" w14:textId="77777777" w:rsidR="005C73EE" w:rsidRPr="005C73EE" w:rsidRDefault="005C73EE" w:rsidP="005C73EE">
      <w:pPr>
        <w:rPr>
          <w:lang w:val="ru-RU"/>
        </w:rPr>
      </w:pPr>
    </w:p>
    <w:p w14:paraId="67EBF30C" w14:textId="77777777" w:rsidR="005C73EE" w:rsidRPr="005C73EE" w:rsidRDefault="005C73EE" w:rsidP="005C73EE">
      <w:pPr>
        <w:rPr>
          <w:lang w:val="ru-RU"/>
        </w:rPr>
      </w:pPr>
    </w:p>
    <w:p w14:paraId="61D7FB6F" w14:textId="77777777" w:rsidR="005C73EE" w:rsidRPr="005C73EE" w:rsidRDefault="005C73EE" w:rsidP="005C73EE">
      <w:pPr>
        <w:rPr>
          <w:lang w:val="ru-RU"/>
        </w:rPr>
      </w:pPr>
    </w:p>
    <w:p w14:paraId="35D5B6A1" w14:textId="77777777" w:rsidR="005C73EE" w:rsidRPr="005C73EE" w:rsidRDefault="005C73EE" w:rsidP="005C73EE">
      <w:pPr>
        <w:rPr>
          <w:lang w:val="ru-RU"/>
        </w:rPr>
      </w:pPr>
    </w:p>
    <w:p w14:paraId="62CC0824" w14:textId="77777777" w:rsidR="005C73EE" w:rsidRPr="005C73EE" w:rsidRDefault="005C73EE" w:rsidP="005C73EE">
      <w:pPr>
        <w:rPr>
          <w:lang w:val="ru-RU"/>
        </w:rPr>
      </w:pPr>
    </w:p>
    <w:p w14:paraId="48613C1F" w14:textId="77777777" w:rsidR="005C73EE" w:rsidRPr="005C73EE" w:rsidRDefault="005C73EE" w:rsidP="005C73EE">
      <w:pPr>
        <w:rPr>
          <w:lang w:val="ru-RU"/>
        </w:rPr>
      </w:pPr>
    </w:p>
    <w:p w14:paraId="554C5271" w14:textId="77777777" w:rsidR="005C73EE" w:rsidRDefault="005C73EE" w:rsidP="005C73EE">
      <w:pPr>
        <w:rPr>
          <w:lang w:val="ru-RU"/>
        </w:rPr>
      </w:pPr>
    </w:p>
    <w:p w14:paraId="6C03A971" w14:textId="77777777" w:rsidR="005C73EE" w:rsidRDefault="005C73EE" w:rsidP="005C73EE">
      <w:pPr>
        <w:rPr>
          <w:lang w:val="ru-RU"/>
        </w:rPr>
      </w:pPr>
    </w:p>
    <w:p w14:paraId="63883F92" w14:textId="77777777" w:rsidR="000F363B" w:rsidRPr="005C73EE" w:rsidRDefault="005C73EE" w:rsidP="005C73EE">
      <w:pPr>
        <w:tabs>
          <w:tab w:val="center" w:pos="5292"/>
        </w:tabs>
        <w:rPr>
          <w:lang w:val="ru-RU"/>
        </w:rPr>
        <w:sectPr w:rsidR="000F363B" w:rsidRPr="005C73EE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lang w:val="ru-RU"/>
        </w:rPr>
        <w:tab/>
      </w:r>
    </w:p>
    <w:p w14:paraId="7CFBB70D" w14:textId="77777777" w:rsidR="000F363B" w:rsidRPr="005C73EE" w:rsidRDefault="000F363B">
      <w:pPr>
        <w:rPr>
          <w:lang w:val="ru-RU"/>
        </w:rPr>
        <w:sectPr w:rsidR="000F363B" w:rsidRPr="005C73EE">
          <w:pgSz w:w="11900" w:h="16840"/>
          <w:pgMar w:top="284" w:right="650" w:bottom="122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5FAA66F4" w14:textId="77777777" w:rsidR="000F363B" w:rsidRPr="00F949BF" w:rsidRDefault="000F363B">
      <w:pPr>
        <w:rPr>
          <w:lang w:val="ru-RU"/>
        </w:rPr>
        <w:sectPr w:rsidR="000F363B" w:rsidRPr="00F949B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273C9AF3" w14:textId="259DD469" w:rsidR="00F949BF" w:rsidRPr="00F949BF" w:rsidRDefault="00F95049">
      <w:pPr>
        <w:rPr>
          <w:lang w:val="ru-RU"/>
        </w:rPr>
      </w:pPr>
      <w:r w:rsidRPr="00F95049">
        <w:rPr>
          <w:lang w:val="ru-RU"/>
        </w:rPr>
        <w:lastRenderedPageBreak/>
        <w:t>https://multiurok.ru/files/kalendarno-tematicheskoe-planirovanie-3-klass-sh-2.html</w:t>
      </w:r>
    </w:p>
    <w:sectPr w:rsidR="00F949BF" w:rsidRPr="00F949BF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лариса" w:date="2022-09-04T17:45:00Z" w:initials="л">
    <w:p w14:paraId="241BFF5B" w14:textId="77777777" w:rsidR="005E1C08" w:rsidRPr="00F005D8" w:rsidRDefault="005E1C08" w:rsidP="00F005D8">
      <w:pPr>
        <w:pStyle w:val="affa"/>
        <w:rPr>
          <w:lang w:val="ru-RU"/>
        </w:rPr>
      </w:pPr>
      <w:r>
        <w:rPr>
          <w:rStyle w:val="aff9"/>
        </w:rPr>
        <w:annotationRef/>
      </w:r>
      <w:r w:rsidRPr="00F005D8">
        <w:annotationRef/>
      </w:r>
      <w:r w:rsidRPr="00F005D8">
        <w:rPr>
          <w:lang w:val="ru-RU"/>
        </w:rPr>
        <w:t>Текущий контроль;</w:t>
      </w:r>
    </w:p>
    <w:p w14:paraId="61200140" w14:textId="77777777" w:rsidR="005E1C08" w:rsidRPr="00F005D8" w:rsidRDefault="005E1C08" w:rsidP="00F005D8">
      <w:pPr>
        <w:pStyle w:val="affa"/>
        <w:rPr>
          <w:lang w:val="ru-RU"/>
        </w:rPr>
      </w:pPr>
      <w:r w:rsidRPr="00F005D8">
        <w:rPr>
          <w:lang w:val="ru-RU"/>
        </w:rPr>
        <w:t>Промежуточный контроль;</w:t>
      </w:r>
    </w:p>
    <w:p w14:paraId="23DCE11F" w14:textId="77777777" w:rsidR="005E1C08" w:rsidRPr="00F005D8" w:rsidRDefault="005E1C08" w:rsidP="00F005D8">
      <w:pPr>
        <w:pStyle w:val="affa"/>
        <w:rPr>
          <w:lang w:val="ru-RU"/>
        </w:rPr>
      </w:pPr>
      <w:r w:rsidRPr="00F005D8">
        <w:rPr>
          <w:lang w:val="ru-RU"/>
        </w:rPr>
        <w:t>Итоговый контроль.</w:t>
      </w:r>
    </w:p>
    <w:p w14:paraId="680624D2" w14:textId="4EBF8346" w:rsidR="005E1C08" w:rsidRPr="00F005D8" w:rsidRDefault="005E1C08">
      <w:pPr>
        <w:pStyle w:val="affa"/>
        <w:rPr>
          <w:lang w:val="ru-RU"/>
        </w:rPr>
      </w:pPr>
    </w:p>
  </w:comment>
  <w:comment w:id="2" w:author="лариса" w:date="2022-09-07T14:43:00Z" w:initials="л">
    <w:p w14:paraId="0B3DFF6F" w14:textId="77777777" w:rsidR="005E1C08" w:rsidRPr="00363EB2" w:rsidRDefault="005E1C08" w:rsidP="00D571D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 проводится после изучения определенной темы(раздела) и может проходить, в  основном, в письменной форме. Письменная работа также может быть проведена в виде тестовых заданий.  Также возможно осуществить контроль с использованием цифровых инструментов.</w:t>
      </w:r>
    </w:p>
    <w:p w14:paraId="1DDDE40F" w14:textId="6482DBFA" w:rsidR="005E1C08" w:rsidRPr="00D571D2" w:rsidRDefault="005E1C08">
      <w:pPr>
        <w:pStyle w:val="affa"/>
        <w:rPr>
          <w:lang w:val="ru-RU"/>
        </w:rPr>
      </w:pPr>
    </w:p>
  </w:comment>
  <w:comment w:id="3" w:author="лариса" w:date="2022-09-04T17:59:00Z" w:initials="л">
    <w:p w14:paraId="3A9FEF2C" w14:textId="77777777" w:rsidR="005E1C08" w:rsidRPr="00616B35" w:rsidRDefault="005E1C08" w:rsidP="00D571D2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 осуществляется на материале изучаемых тем в форме устного опроса, письменного контроля, тестирования, самостоятельной работы, самооценки, взаимооценки, практичской работы и т. д.  Также возможно осуществить контроль с использованием цифровых инструментов.</w:t>
      </w:r>
    </w:p>
    <w:p w14:paraId="24A742FC" w14:textId="77777777" w:rsidR="005E1C08" w:rsidRPr="00261E9C" w:rsidRDefault="005E1C08" w:rsidP="00D571D2">
      <w:pPr>
        <w:pStyle w:val="affa"/>
        <w:rPr>
          <w:lang w:val="ru-RU"/>
        </w:rPr>
      </w:pPr>
    </w:p>
    <w:p w14:paraId="3FC18986" w14:textId="77777777" w:rsidR="005E1C08" w:rsidRPr="00A92BDB" w:rsidRDefault="005E1C08" w:rsidP="00D571D2">
      <w:pPr>
        <w:pStyle w:val="affa"/>
        <w:rPr>
          <w:lang w:val="ru-RU"/>
        </w:rPr>
      </w:pPr>
    </w:p>
    <w:p w14:paraId="224D3C15" w14:textId="0594DAF0" w:rsidR="005E1C08" w:rsidRPr="00065C39" w:rsidRDefault="005E1C08">
      <w:pPr>
        <w:pStyle w:val="affa"/>
        <w:rPr>
          <w:lang w:val="ru-RU"/>
        </w:rPr>
      </w:pPr>
      <w:r w:rsidRPr="00F949BF">
        <w:rPr>
          <w:lang w:val="ru-RU"/>
        </w:rPr>
        <w:br/>
      </w:r>
    </w:p>
  </w:comment>
  <w:comment w:id="4" w:author="лариса" w:date="2022-09-04T18:08:00Z" w:initials="л">
    <w:p w14:paraId="0EE313D0" w14:textId="77777777" w:rsidR="005E1C08" w:rsidRPr="00E440E3" w:rsidRDefault="005E1C08" w:rsidP="004C437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Предварительная диагностика знаний, умений и универсальных учебных действий, связанных с предстоящей деятельностью.</w:t>
      </w:r>
    </w:p>
    <w:p w14:paraId="5AB255DB" w14:textId="0694A0A2" w:rsidR="005E1C08" w:rsidRPr="004C4379" w:rsidRDefault="005E1C08">
      <w:pPr>
        <w:pStyle w:val="affa"/>
        <w:rPr>
          <w:lang w:val="ru-RU"/>
        </w:rPr>
      </w:pPr>
    </w:p>
  </w:comment>
  <w:comment w:id="5" w:author="лариса" w:date="2022-08-14T04:13:00Z" w:initials="л">
    <w:p w14:paraId="02E8592E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урок. Урок 112. </w:t>
      </w:r>
    </w:p>
    <w:p w14:paraId="2A0B11A6" w14:textId="6ECCBBF7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самостоятельно.</w:t>
      </w:r>
    </w:p>
    <w:p w14:paraId="11EDE73D" w14:textId="77777777" w:rsidR="005E1C08" w:rsidRPr="005E39E2" w:rsidRDefault="005E1C08" w:rsidP="005D6816">
      <w:pPr>
        <w:pStyle w:val="affa"/>
        <w:rPr>
          <w:lang w:val="ru-RU"/>
        </w:rPr>
      </w:pPr>
    </w:p>
  </w:comment>
  <w:comment w:id="6" w:author="лариса" w:date="2022-09-03T16:52:00Z" w:initials="л">
    <w:p w14:paraId="1B0F83CA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урок. Уроки 92, 93, 94. </w:t>
      </w:r>
    </w:p>
    <w:p w14:paraId="3F53E466" w14:textId="3D3F9687" w:rsidR="005E1C08" w:rsidRPr="005E39E2" w:rsidRDefault="005E1C08" w:rsidP="005D6816">
      <w:pPr>
        <w:pStyle w:val="affa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</w:comment>
  <w:comment w:id="7" w:author="лариса" w:date="2022-09-07T15:01:00Z" w:initials="л">
    <w:p w14:paraId="644A0A68" w14:textId="74ACD84A" w:rsidR="005E1C08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95</w:t>
      </w:r>
    </w:p>
    <w:p w14:paraId="127A30BF" w14:textId="77777777" w:rsidR="005E1C08" w:rsidRPr="00B326BA" w:rsidRDefault="005E1C08">
      <w:pPr>
        <w:pStyle w:val="affa"/>
        <w:rPr>
          <w:lang w:val="ru-RU"/>
        </w:rPr>
      </w:pPr>
    </w:p>
  </w:comment>
  <w:comment w:id="8" w:author="лариса" w:date="2022-09-03T16:59:00Z" w:initials="л">
    <w:p w14:paraId="3A933E82" w14:textId="248AB605" w:rsidR="005E1C08" w:rsidRPr="00B03DAD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9D219C">
        <w:rPr>
          <w:lang w:val="ru-RU"/>
        </w:rPr>
        <w:t xml:space="preserve">Связь между умножением и </w:t>
      </w:r>
      <w:r>
        <w:rPr>
          <w:lang w:val="ru-RU"/>
        </w:rPr>
        <w:t>делением. (Учебник, ч.1, с. 19)</w:t>
      </w:r>
    </w:p>
    <w:p w14:paraId="63D55109" w14:textId="182D6062" w:rsidR="005E1C08" w:rsidRPr="004D2B43" w:rsidRDefault="005E1C08" w:rsidP="005D6816">
      <w:pPr>
        <w:pStyle w:val="affa"/>
        <w:rPr>
          <w:lang w:val="ru-RU"/>
        </w:rPr>
      </w:pPr>
    </w:p>
  </w:comment>
  <w:comment w:id="9" w:author="лариса" w:date="2022-09-03T17:01:00Z" w:initials="л">
    <w:p w14:paraId="4A3AB5ED" w14:textId="77777777" w:rsidR="005E1C08" w:rsidRPr="004D2B43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4D2B43">
        <w:rPr>
          <w:lang w:val="ru-RU"/>
        </w:rPr>
        <w:t>Таблицы умножения и деления с числами 2 и 3. Чётные и нечётные числа.</w:t>
      </w:r>
    </w:p>
    <w:p w14:paraId="5D3F86A3" w14:textId="49622F32" w:rsidR="005E1C08" w:rsidRPr="004D2B43" w:rsidRDefault="005E1C08" w:rsidP="005D6816">
      <w:pPr>
        <w:pStyle w:val="affa"/>
        <w:rPr>
          <w:lang w:val="ru-RU"/>
        </w:rPr>
      </w:pPr>
      <w:r w:rsidRPr="004D2B43">
        <w:rPr>
          <w:lang w:val="ru-RU"/>
        </w:rPr>
        <w:t>(Учебник, 1 ч. С.20 – 21 )</w:t>
      </w:r>
    </w:p>
  </w:comment>
  <w:comment w:id="10" w:author="лариса" w:date="2022-09-03T17:04:00Z" w:initials="л">
    <w:p w14:paraId="2F39DDB0" w14:textId="77777777" w:rsidR="005E1C08" w:rsidRPr="004D2B43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 w:rsidRPr="004D2B43">
        <w:rPr>
          <w:lang w:val="ru-RU"/>
        </w:rPr>
        <w:t>Классификатор, урок № 10</w:t>
      </w:r>
    </w:p>
    <w:p w14:paraId="0D2D5D1D" w14:textId="59FA7D75" w:rsidR="005E1C08" w:rsidRPr="004D2B43" w:rsidRDefault="005E1C08" w:rsidP="005D6816">
      <w:pPr>
        <w:pStyle w:val="affa"/>
        <w:rPr>
          <w:lang w:val="ru-RU"/>
        </w:rPr>
      </w:pPr>
      <w:r w:rsidRPr="004D2B43">
        <w:rPr>
          <w:lang w:val="ru-RU"/>
        </w:rPr>
        <w:t>Подбор материала учителем самостоятельно</w:t>
      </w:r>
    </w:p>
  </w:comment>
  <w:comment w:id="11" w:author="лариса" w:date="2022-09-03T17:04:00Z" w:initials="л">
    <w:p w14:paraId="54C370A9" w14:textId="1F71C427" w:rsidR="005E1C08" w:rsidRPr="004D2B43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4D2B43">
        <w:rPr>
          <w:lang w:val="ru-RU"/>
        </w:rPr>
        <w:t>Таблицы умножения и деления с числами 2 и 3. (Учебник, 1 ч. С.20 – 21 )</w:t>
      </w:r>
    </w:p>
  </w:comment>
  <w:comment w:id="12" w:author="лариса" w:date="2022-09-03T17:05:00Z" w:initials="л">
    <w:p w14:paraId="0208C631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 № 12</w:t>
      </w:r>
    </w:p>
    <w:p w14:paraId="6A7ED4EC" w14:textId="25A7FB3A" w:rsidR="005E1C08" w:rsidRPr="008613AB" w:rsidRDefault="005E1C08" w:rsidP="005D6816">
      <w:pPr>
        <w:pStyle w:val="affa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</w:comment>
  <w:comment w:id="13" w:author="лариса" w:date="2022-09-03T17:06:00Z" w:initials="л">
    <w:p w14:paraId="7BBDD16E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Задачи с величинами: цена, количество, стоимость.</w:t>
      </w:r>
    </w:p>
    <w:p w14:paraId="3194CF8C" w14:textId="3C186139" w:rsidR="005E1C08" w:rsidRDefault="005E1C08" w:rsidP="005D6816">
      <w:pPr>
        <w:pStyle w:val="affa"/>
        <w:rPr>
          <w:lang w:val="ru-RU"/>
        </w:rPr>
      </w:pPr>
      <w:r>
        <w:rPr>
          <w:lang w:val="ru-RU"/>
        </w:rPr>
        <w:t>(Учебник , ч.1, с. 22</w:t>
      </w:r>
    </w:p>
    <w:p w14:paraId="4B1B4DD1" w14:textId="77777777" w:rsidR="005E1C08" w:rsidRDefault="005E1C08" w:rsidP="005D6816">
      <w:pPr>
        <w:pStyle w:val="affa"/>
        <w:rPr>
          <w:lang w:val="ru-RU"/>
        </w:rPr>
      </w:pPr>
    </w:p>
    <w:p w14:paraId="1E054C2D" w14:textId="77777777" w:rsidR="005E1C08" w:rsidRPr="00EC7B1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EC7B18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80</w:t>
      </w:r>
    </w:p>
    <w:p w14:paraId="71853313" w14:textId="77777777" w:rsidR="005E1C08" w:rsidRPr="008613AB" w:rsidRDefault="005E1C08" w:rsidP="005D6816">
      <w:pPr>
        <w:pStyle w:val="affa"/>
        <w:rPr>
          <w:lang w:val="ru-RU"/>
        </w:rPr>
      </w:pPr>
    </w:p>
  </w:comment>
  <w:comment w:id="14" w:author="лариса" w:date="2022-09-07T15:03:00Z" w:initials="л">
    <w:p w14:paraId="25F284F9" w14:textId="1C3456ED" w:rsidR="005E1C08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 , урок №13</w:t>
      </w:r>
    </w:p>
    <w:p w14:paraId="2E0F4E1C" w14:textId="77777777" w:rsidR="005E1C08" w:rsidRPr="00B326BA" w:rsidRDefault="005E1C08">
      <w:pPr>
        <w:pStyle w:val="affa"/>
        <w:rPr>
          <w:lang w:val="ru-RU"/>
        </w:rPr>
      </w:pPr>
    </w:p>
  </w:comment>
  <w:comment w:id="15" w:author="лариса" w:date="2022-09-03T17:07:00Z" w:initials="л">
    <w:p w14:paraId="4FD21B39" w14:textId="77777777" w:rsidR="005E1C08" w:rsidRPr="008613AB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 </w:t>
      </w:r>
      <w:r w:rsidRPr="008613AB">
        <w:rPr>
          <w:lang w:val="ru-RU"/>
        </w:rPr>
        <w:t>Зависимости между пропорциональными величинами: масса одного предмета, количество предметов, масса всех предметов.</w:t>
      </w:r>
    </w:p>
    <w:p w14:paraId="0C9AA7C2" w14:textId="4A6B4168" w:rsidR="005E1C08" w:rsidRPr="008613AB" w:rsidRDefault="005E1C08" w:rsidP="005D6816">
      <w:pPr>
        <w:pStyle w:val="affa"/>
        <w:rPr>
          <w:lang w:val="ru-RU"/>
        </w:rPr>
      </w:pPr>
      <w:r w:rsidRPr="008613AB">
        <w:rPr>
          <w:lang w:val="ru-RU"/>
        </w:rPr>
        <w:t>(Учебник ч.1, с. 23)</w:t>
      </w:r>
    </w:p>
  </w:comment>
  <w:comment w:id="16" w:author="лариса" w:date="2022-09-07T15:05:00Z" w:initials="л">
    <w:p w14:paraId="1EF771E7" w14:textId="6BF0EBD9" w:rsidR="005E1C08" w:rsidRPr="00B803FA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№121</w:t>
      </w:r>
    </w:p>
  </w:comment>
  <w:comment w:id="17" w:author="лариса" w:date="2022-09-03T17:09:00Z" w:initials="л">
    <w:p w14:paraId="4D36F88D" w14:textId="6DDD9092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3F69C8">
        <w:rPr>
          <w:lang w:val="ru-RU"/>
        </w:rPr>
        <w:t>Порядок выполнения действий</w:t>
      </w:r>
      <w:r>
        <w:rPr>
          <w:lang w:val="ru-RU"/>
        </w:rPr>
        <w:t xml:space="preserve"> в выражениях со скобками и без скобок</w:t>
      </w:r>
    </w:p>
    <w:p w14:paraId="5CAFA3DA" w14:textId="50EA093F" w:rsidR="005E1C08" w:rsidRDefault="005E1C08" w:rsidP="005D6816">
      <w:pPr>
        <w:pStyle w:val="affa"/>
        <w:rPr>
          <w:lang w:val="ru-RU"/>
        </w:rPr>
      </w:pPr>
      <w:r>
        <w:rPr>
          <w:lang w:val="ru-RU"/>
        </w:rPr>
        <w:t>(Учебник, ч.1, с. 24-27)</w:t>
      </w:r>
    </w:p>
    <w:p w14:paraId="680030CA" w14:textId="77777777" w:rsidR="005E1C08" w:rsidRDefault="005E1C08" w:rsidP="005D6816">
      <w:pPr>
        <w:pStyle w:val="affa"/>
        <w:rPr>
          <w:lang w:val="ru-RU"/>
        </w:rPr>
      </w:pPr>
    </w:p>
    <w:p w14:paraId="0E93B862" w14:textId="77777777" w:rsidR="005E1C08" w:rsidRPr="009579E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9579E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60</w:t>
      </w:r>
    </w:p>
    <w:p w14:paraId="6A5CAA0B" w14:textId="77777777" w:rsidR="005E1C08" w:rsidRPr="00CA249A" w:rsidRDefault="005E1C08" w:rsidP="005D6816">
      <w:pPr>
        <w:pStyle w:val="affa"/>
        <w:rPr>
          <w:lang w:val="ru-RU"/>
        </w:rPr>
      </w:pPr>
    </w:p>
  </w:comment>
  <w:comment w:id="18" w:author="лариса" w:date="2022-08-14T04:23:00Z" w:initials="л">
    <w:p w14:paraId="16B60892" w14:textId="3A295C50" w:rsidR="005E1C08" w:rsidRPr="009D219C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Текущий контроль</w:t>
      </w:r>
    </w:p>
  </w:comment>
  <w:comment w:id="19" w:author="лариса" w:date="2022-09-03T17:11:00Z" w:initials="л">
    <w:p w14:paraId="1587CFA7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 № 17</w:t>
      </w:r>
    </w:p>
    <w:p w14:paraId="77398DCC" w14:textId="1635F876" w:rsidR="005E1C08" w:rsidRPr="00CA249A" w:rsidRDefault="005E1C08" w:rsidP="005D6816">
      <w:pPr>
        <w:pStyle w:val="affa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</w:comment>
  <w:comment w:id="20" w:author="лариса" w:date="2022-09-03T17:12:00Z" w:initials="л">
    <w:p w14:paraId="713B982E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 № 19</w:t>
      </w:r>
    </w:p>
    <w:p w14:paraId="0CC3D5A0" w14:textId="164A0BD5" w:rsidR="005E1C08" w:rsidRPr="00CA249A" w:rsidRDefault="005E1C08" w:rsidP="005D6816">
      <w:pPr>
        <w:pStyle w:val="affa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</w:comment>
  <w:comment w:id="21" w:author="лариса" w:date="2022-09-03T17:12:00Z" w:initials="л">
    <w:p w14:paraId="776397D4" w14:textId="2654648D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66588C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Таблица умножения и деления с числом 4.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 (Учебник, ч.1, с. 34)</w:t>
      </w:r>
    </w:p>
    <w:p w14:paraId="0EA23A63" w14:textId="77777777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</w:p>
    <w:p w14:paraId="253E246C" w14:textId="77777777" w:rsidR="005E1C08" w:rsidRPr="0066588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24</w:t>
      </w:r>
    </w:p>
    <w:p w14:paraId="00A68E2F" w14:textId="77777777" w:rsidR="005E1C08" w:rsidRPr="00CA249A" w:rsidRDefault="005E1C08" w:rsidP="005D6816">
      <w:pPr>
        <w:pStyle w:val="affa"/>
        <w:rPr>
          <w:lang w:val="ru-RU"/>
        </w:rPr>
      </w:pPr>
    </w:p>
  </w:comment>
  <w:comment w:id="22" w:author="лариса" w:date="2022-09-03T17:14:00Z" w:initials="л">
    <w:p w14:paraId="37A98619" w14:textId="4E8A98E3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5E57F1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Текстовые задачи на увеличение числа в несколько раз.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(Учебник, ч.1, с. 36-37)</w:t>
      </w:r>
    </w:p>
    <w:p w14:paraId="6F546E88" w14:textId="77777777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1521475A" w14:textId="09E41E24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уроки № 7, 76</w:t>
      </w:r>
    </w:p>
    <w:p w14:paraId="36180BBD" w14:textId="77777777" w:rsidR="005E1C08" w:rsidRPr="00CA249A" w:rsidRDefault="005E1C08" w:rsidP="005D6816">
      <w:pPr>
        <w:pStyle w:val="affa"/>
        <w:rPr>
          <w:lang w:val="ru-RU"/>
        </w:rPr>
      </w:pPr>
    </w:p>
  </w:comment>
  <w:comment w:id="23" w:author="лариса" w:date="2022-09-03T17:17:00Z" w:initials="л">
    <w:p w14:paraId="13EE7731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 w:rsidRPr="005E57F1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Текстовые задачи на у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меньшение</w:t>
      </w:r>
      <w:r w:rsidRPr="005E57F1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 числа в несколько раз.</w:t>
      </w:r>
    </w:p>
    <w:p w14:paraId="148EAA78" w14:textId="3E5F4B99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(Учебник, ч.1, с. 38-39)</w:t>
      </w:r>
    </w:p>
    <w:p w14:paraId="4C5EFADC" w14:textId="77777777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</w:p>
    <w:p w14:paraId="72CAB717" w14:textId="54B49AB9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Классификатор, уроки № 8, 76</w:t>
      </w:r>
    </w:p>
    <w:p w14:paraId="68E3FA48" w14:textId="77777777" w:rsidR="005E1C08" w:rsidRPr="00FF34F8" w:rsidRDefault="005E1C08" w:rsidP="005D6816">
      <w:pPr>
        <w:pStyle w:val="affa"/>
        <w:rPr>
          <w:lang w:val="ru-RU"/>
        </w:rPr>
      </w:pPr>
    </w:p>
  </w:comment>
  <w:comment w:id="24" w:author="лариса" w:date="2022-09-03T17:19:00Z" w:initials="л">
    <w:p w14:paraId="4D3FF0B1" w14:textId="3D1A5A35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5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40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  <w:p w14:paraId="37036C89" w14:textId="77777777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27A82ABF" w14:textId="77777777" w:rsidR="005E1C08" w:rsidRPr="0066588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25</w:t>
      </w:r>
    </w:p>
    <w:p w14:paraId="19678FF9" w14:textId="77777777" w:rsidR="005E1C08" w:rsidRPr="00FF34F8" w:rsidRDefault="005E1C08" w:rsidP="005D6816">
      <w:pPr>
        <w:pStyle w:val="affa"/>
        <w:rPr>
          <w:lang w:val="ru-RU"/>
        </w:rPr>
      </w:pPr>
    </w:p>
  </w:comment>
  <w:comment w:id="25" w:author="лариса" w:date="2022-09-04T14:52:00Z" w:initials="л">
    <w:p w14:paraId="4402F6FC" w14:textId="6D23BDBF" w:rsidR="005E1C08" w:rsidRPr="002750FA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Классификатор, урок №122. Подбор материала учителем самостоятельно. </w:t>
      </w:r>
    </w:p>
  </w:comment>
  <w:comment w:id="26" w:author="лариса" w:date="2022-09-04T14:53:00Z" w:initials="л">
    <w:p w14:paraId="6AA9A776" w14:textId="726A253E" w:rsidR="005E1C08" w:rsidRPr="002750FA" w:rsidRDefault="005E1C08" w:rsidP="005D6816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Уроки №97-98. Подбор материала учителем самостоятельно.</w:t>
      </w:r>
    </w:p>
  </w:comment>
  <w:comment w:id="27" w:author="лариса" w:date="2022-09-04T14:59:00Z" w:initials="л">
    <w:p w14:paraId="795B389E" w14:textId="5E3A63F5" w:rsidR="005E1C08" w:rsidRPr="002750FA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№99. Подбор материала учителем самостоятельно.</w:t>
      </w:r>
    </w:p>
  </w:comment>
  <w:comment w:id="28" w:author="лариса" w:date="2022-09-03T17:21:00Z" w:initials="л">
    <w:p w14:paraId="47016038" w14:textId="7BBD50B6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Тема по учебнику: </w:t>
      </w:r>
      <w:r w:rsidRPr="004A3544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Текстовые задачи на кратное сравнение чисел</w:t>
      </w:r>
    </w:p>
    <w:p w14:paraId="2A3BFD4D" w14:textId="1AD51618" w:rsidR="005E1C08" w:rsidRPr="00FE44CD" w:rsidRDefault="005E1C08" w:rsidP="005D6816">
      <w:pPr>
        <w:pStyle w:val="affa"/>
        <w:rPr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(Учебник, ч.1, с.41)</w:t>
      </w:r>
    </w:p>
  </w:comment>
  <w:comment w:id="29" w:author="лариса" w:date="2022-09-03T17:22:00Z" w:initials="л">
    <w:p w14:paraId="4C400BEF" w14:textId="77777777" w:rsidR="005E1C08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Решение задач</w:t>
      </w:r>
    </w:p>
    <w:p w14:paraId="0CE79A84" w14:textId="5016B8B9" w:rsidR="005E1C08" w:rsidRDefault="005E1C08" w:rsidP="005D6816">
      <w:pPr>
        <w:pStyle w:val="affa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(Учебник, ч.1, с.42-43)</w:t>
      </w:r>
    </w:p>
    <w:p w14:paraId="12B97670" w14:textId="77777777" w:rsidR="005E1C08" w:rsidRPr="00FE44CD" w:rsidRDefault="005E1C08" w:rsidP="005D6816">
      <w:pPr>
        <w:pStyle w:val="affa"/>
        <w:rPr>
          <w:lang w:val="ru-RU"/>
        </w:rPr>
      </w:pPr>
    </w:p>
    <w:p w14:paraId="7AC94773" w14:textId="77777777" w:rsidR="005E1C08" w:rsidRPr="0066588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79</w:t>
      </w:r>
    </w:p>
    <w:p w14:paraId="4FA151BB" w14:textId="77777777" w:rsidR="005E1C08" w:rsidRPr="00FF34F8" w:rsidRDefault="005E1C08" w:rsidP="005D6816">
      <w:pPr>
        <w:pStyle w:val="affa"/>
        <w:rPr>
          <w:lang w:val="ru-RU"/>
        </w:rPr>
      </w:pPr>
    </w:p>
  </w:comment>
  <w:comment w:id="30" w:author="лариса" w:date="2022-09-03T17:23:00Z" w:initials="л">
    <w:p w14:paraId="68CB1625" w14:textId="4D5C887B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6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44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  <w:p w14:paraId="71ECBFA8" w14:textId="77777777" w:rsidR="005E1C08" w:rsidRDefault="005E1C08" w:rsidP="005D6816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7C4046A1" w14:textId="375AC488" w:rsidR="005E1C08" w:rsidRPr="0066588C" w:rsidRDefault="005E1C08" w:rsidP="005D6816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26</w:t>
      </w:r>
    </w:p>
    <w:p w14:paraId="22817C3B" w14:textId="77777777" w:rsidR="005E1C08" w:rsidRPr="005A24C2" w:rsidRDefault="005E1C08" w:rsidP="005D6816">
      <w:pPr>
        <w:pStyle w:val="affa"/>
        <w:rPr>
          <w:lang w:val="ru-RU"/>
        </w:rPr>
      </w:pPr>
    </w:p>
  </w:comment>
  <w:comment w:id="31" w:author="лариса" w:date="2022-09-03T18:45:00Z" w:initials="л">
    <w:p w14:paraId="0E738C4B" w14:textId="77777777" w:rsidR="005E1C08" w:rsidRPr="0014693B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14693B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Текстовые задачи на увеличение и уменьшение числа в несколько раз.</w:t>
      </w:r>
    </w:p>
    <w:p w14:paraId="15CBB803" w14:textId="01D9E42E" w:rsidR="005E1C08" w:rsidRPr="005A24C2" w:rsidRDefault="005E1C08" w:rsidP="00191D59">
      <w:pPr>
        <w:pStyle w:val="affa"/>
        <w:rPr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45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2" w:author="лариса" w:date="2022-09-03T18:47:00Z" w:initials="л">
    <w:p w14:paraId="343EF66F" w14:textId="2E17022A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 Решение задач.</w:t>
      </w:r>
    </w:p>
    <w:p w14:paraId="2D21D3F7" w14:textId="6E80CBD9" w:rsidR="005E1C08" w:rsidRPr="005A24C2" w:rsidRDefault="005E1C08" w:rsidP="00191D59">
      <w:pPr>
        <w:pStyle w:val="affa"/>
        <w:rPr>
          <w:lang w:val="ru-RU"/>
        </w:rPr>
      </w:pP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(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46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3" w:author="лариса" w:date="2022-09-03T18:48:00Z" w:initials="л">
    <w:p w14:paraId="7BD3578F" w14:textId="143AC7FD" w:rsidR="005E1C08" w:rsidRPr="005A24C2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Тема по учебнику: 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7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48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4" w:author="лариса" w:date="2022-09-03T18:49:00Z" w:initials="л">
    <w:p w14:paraId="2012C8F7" w14:textId="43BAC326" w:rsidR="005E1C08" w:rsidRDefault="005E1C08" w:rsidP="00191D59">
      <w:pPr>
        <w:pStyle w:val="aff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aff9"/>
        </w:rPr>
        <w:annotationRef/>
      </w:r>
      <w:r>
        <w:rPr>
          <w:rFonts w:ascii="Arial" w:hAnsi="Arial" w:cs="Arial"/>
          <w:color w:val="000000"/>
          <w:sz w:val="21"/>
          <w:szCs w:val="21"/>
        </w:rPr>
        <w:t>Тема по учебнику: Площадь.</w:t>
      </w:r>
    </w:p>
    <w:p w14:paraId="0BB47DB5" w14:textId="77777777" w:rsidR="005E1C08" w:rsidRDefault="005E1C08" w:rsidP="00191D59">
      <w:pPr>
        <w:pStyle w:val="afff0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Способы сравнения фигур по площади.</w:t>
      </w:r>
    </w:p>
    <w:p w14:paraId="35973BF7" w14:textId="2647314B" w:rsidR="005E1C08" w:rsidRPr="005A24C2" w:rsidRDefault="005E1C08" w:rsidP="00191D59">
      <w:pPr>
        <w:pStyle w:val="affa"/>
        <w:rPr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56-57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35" w:author="лариса" w:date="2022-09-03T18:50:00Z" w:initials="л">
    <w:p w14:paraId="1D182814" w14:textId="27F39F52" w:rsidR="005E1C08" w:rsidRPr="00180A1D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>
        <w:rPr>
          <w:rStyle w:val="aff9"/>
        </w:rPr>
        <w:annotationRef/>
      </w:r>
      <w:r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 xml:space="preserve">Тема по учебнику: </w:t>
      </w:r>
      <w:r w:rsidRPr="00180A1D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Единицы площади: квадратный сантиметр.</w:t>
      </w:r>
    </w:p>
    <w:p w14:paraId="3AEDB479" w14:textId="42C63D24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58-59)</w:t>
      </w:r>
    </w:p>
    <w:p w14:paraId="40A7A1A0" w14:textId="77777777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103729BF" w14:textId="77777777" w:rsidR="005E1C08" w:rsidRPr="00180A1D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 w:rsidRPr="00180A1D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Единицы площади: квадратный сантиметр.</w:t>
      </w:r>
    </w:p>
    <w:p w14:paraId="79F03BE8" w14:textId="2F493E9B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58-59)</w:t>
      </w:r>
    </w:p>
    <w:p w14:paraId="4A24588E" w14:textId="77777777" w:rsidR="005E1C08" w:rsidRPr="005A24C2" w:rsidRDefault="005E1C08" w:rsidP="00191D59">
      <w:pPr>
        <w:pStyle w:val="affa"/>
        <w:rPr>
          <w:lang w:val="ru-RU"/>
        </w:rPr>
      </w:pPr>
    </w:p>
  </w:comment>
  <w:comment w:id="36" w:author="лариса" w:date="2022-09-03T18:54:00Z" w:initials="л">
    <w:p w14:paraId="6400EC8F" w14:textId="3F325875" w:rsidR="005E1C08" w:rsidRDefault="005E1C08" w:rsidP="00191D59">
      <w:pPr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</w:p>
    <w:p w14:paraId="097847B0" w14:textId="77777777" w:rsidR="005E1C08" w:rsidRPr="00F7241F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</w:pPr>
      <w:r w:rsidRPr="00F7241F">
        <w:rPr>
          <w:rFonts w:ascii="Arial" w:hAnsi="Arial" w:cs="Arial"/>
          <w:color w:val="000000"/>
          <w:sz w:val="21"/>
          <w:szCs w:val="21"/>
          <w:shd w:val="clear" w:color="auto" w:fill="FFFFFF"/>
          <w:lang w:val="ru-RU"/>
        </w:rPr>
        <w:t>Площадь прямоугольника</w:t>
      </w:r>
    </w:p>
    <w:p w14:paraId="15F594B8" w14:textId="6662F3D7" w:rsidR="005E1C08" w:rsidRPr="005A24C2" w:rsidRDefault="005E1C08" w:rsidP="00191D59">
      <w:pPr>
        <w:pStyle w:val="affa"/>
        <w:rPr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(Учебник, ч.1, с.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60 -61)</w:t>
      </w:r>
    </w:p>
  </w:comment>
  <w:comment w:id="37" w:author="лариса" w:date="2022-09-03T18:54:00Z" w:initials="л">
    <w:p w14:paraId="3E730D30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101</w:t>
      </w:r>
    </w:p>
    <w:p w14:paraId="7D317530" w14:textId="0C7DFDBD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Подбор материала учителем самостоятельно</w:t>
      </w:r>
    </w:p>
    <w:p w14:paraId="5ECDBDC2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187A0AA2" w14:textId="1CF6ADB7" w:rsidR="005E1C08" w:rsidRPr="005A24C2" w:rsidRDefault="005E1C08" w:rsidP="00191D59">
      <w:pPr>
        <w:pStyle w:val="affa"/>
        <w:rPr>
          <w:lang w:val="ru-RU"/>
        </w:rPr>
      </w:pPr>
    </w:p>
  </w:comment>
  <w:comment w:id="38" w:author="лариса" w:date="2022-09-07T15:07:00Z" w:initials="л">
    <w:p w14:paraId="1494C9E3" w14:textId="13D06B4B" w:rsidR="005E1C08" w:rsidRPr="00B803FA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 123</w:t>
      </w:r>
    </w:p>
  </w:comment>
  <w:comment w:id="39" w:author="лариса" w:date="2022-09-03T18:57:00Z" w:initials="л">
    <w:p w14:paraId="25A4C920" w14:textId="2C706CC8" w:rsidR="005E1C08" w:rsidRPr="001E6D8B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Тема по учебнику: 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8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62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40" w:author="лариса" w:date="2022-09-03T18:59:00Z" w:initials="л">
    <w:p w14:paraId="38457D0D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>Решение задач</w:t>
      </w:r>
    </w:p>
    <w:p w14:paraId="0F79DA75" w14:textId="5CDB1FC2" w:rsidR="005E1C08" w:rsidRPr="00FE44CD" w:rsidRDefault="005E1C08" w:rsidP="00191D59">
      <w:pPr>
        <w:pStyle w:val="affa"/>
        <w:rPr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64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41" w:author="лариса" w:date="2022-09-03T18:58:00Z" w:initials="л">
    <w:p w14:paraId="7009F53E" w14:textId="3EB028C4" w:rsidR="005E1C08" w:rsidRPr="001E6D8B" w:rsidRDefault="005E1C08" w:rsidP="00191D59">
      <w:pPr>
        <w:autoSpaceDE w:val="0"/>
        <w:autoSpaceDN w:val="0"/>
        <w:spacing w:before="98" w:after="0" w:line="230" w:lineRule="auto"/>
        <w:ind w:left="74"/>
        <w:rPr>
          <w:lang w:val="ru-RU"/>
        </w:rPr>
      </w:pPr>
      <w:r>
        <w:rPr>
          <w:rStyle w:val="aff9"/>
        </w:rPr>
        <w:annotationRef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Тема по учебнику: 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Таблиц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а умножения и деления с числом 9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. 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65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42" w:author="лариса" w:date="2022-09-03T18:59:00Z" w:initials="л">
    <w:p w14:paraId="41D9EFDA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Единица площади – квадратный дециметр.</w:t>
      </w:r>
    </w:p>
    <w:p w14:paraId="130328E3" w14:textId="60D343E0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66-67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  <w:p w14:paraId="23DFE5BB" w14:textId="77777777" w:rsidR="005E1C08" w:rsidRDefault="005E1C08" w:rsidP="00191D59">
      <w:pPr>
        <w:pStyle w:val="affa"/>
        <w:rPr>
          <w:rFonts w:ascii="Times New Roman" w:eastAsia="Times New Roman" w:hAnsi="Times New Roman"/>
          <w:color w:val="000000"/>
          <w:sz w:val="24"/>
          <w:lang w:val="ru-RU"/>
        </w:rPr>
      </w:pPr>
    </w:p>
    <w:p w14:paraId="5F7D0C5A" w14:textId="77777777" w:rsidR="005E1C08" w:rsidRPr="001E6D8B" w:rsidRDefault="005E1C08" w:rsidP="00191D59">
      <w:pPr>
        <w:pStyle w:val="affa"/>
        <w:rPr>
          <w:lang w:val="ru-RU"/>
        </w:rPr>
      </w:pPr>
    </w:p>
  </w:comment>
  <w:comment w:id="43" w:author="лариса" w:date="2022-09-03T19:00:00Z" w:initials="л">
    <w:p w14:paraId="13C5AD0F" w14:textId="77777777" w:rsidR="005E1C08" w:rsidRDefault="005E1C08" w:rsidP="00191D59">
      <w:pPr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Сводная таблица умножения. </w:t>
      </w:r>
    </w:p>
    <w:p w14:paraId="6BDD0793" w14:textId="218CD4C5" w:rsidR="005E1C08" w:rsidRPr="001E6D8B" w:rsidRDefault="005E1C08" w:rsidP="00191D59">
      <w:pPr>
        <w:pStyle w:val="affa"/>
        <w:rPr>
          <w:lang w:val="ru-RU"/>
        </w:rPr>
      </w:pP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 xml:space="preserve">(Учебник, ч.1, с.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68</w:t>
      </w:r>
      <w:r w:rsidRPr="005E57F1">
        <w:rPr>
          <w:rFonts w:ascii="Times New Roman" w:eastAsia="Times New Roman" w:hAnsi="Times New Roman"/>
          <w:color w:val="000000"/>
          <w:sz w:val="24"/>
          <w:lang w:val="ru-RU"/>
        </w:rPr>
        <w:t>)</w:t>
      </w:r>
    </w:p>
  </w:comment>
  <w:comment w:id="44" w:author="лариса" w:date="2022-09-07T15:13:00Z" w:initials="л">
    <w:p w14:paraId="3DB0D87D" w14:textId="15A9BE6A" w:rsidR="005E1C08" w:rsidRPr="00127275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№118</w:t>
      </w:r>
    </w:p>
  </w:comment>
  <w:comment w:id="45" w:author="лариса" w:date="2022-09-03T19:04:00Z" w:initials="л">
    <w:p w14:paraId="1E212A07" w14:textId="7D04B90D" w:rsidR="005E1C08" w:rsidRPr="001E6D8B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Решение задач. (Учебник, ч.1, с. 69</w:t>
      </w:r>
    </w:p>
  </w:comment>
  <w:comment w:id="46" w:author="лариса" w:date="2022-09-03T19:11:00Z" w:initials="л">
    <w:p w14:paraId="6A16C3D3" w14:textId="30F6FA69" w:rsidR="005E1C08" w:rsidRPr="00EE7E9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Квадрвтный метр. (чебник, ч.1, с. 70)</w:t>
      </w:r>
    </w:p>
  </w:comment>
  <w:comment w:id="47" w:author="лариса" w:date="2022-09-03T19:15:00Z" w:initials="л">
    <w:p w14:paraId="75A35D5D" w14:textId="77777777" w:rsidR="005E1C08" w:rsidRDefault="005E1C08" w:rsidP="00191D59">
      <w:pPr>
        <w:autoSpaceDE w:val="0"/>
        <w:autoSpaceDN w:val="0"/>
        <w:spacing w:before="98" w:after="0" w:line="230" w:lineRule="auto"/>
        <w:ind w:left="7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Style w:val="aff9"/>
        </w:rPr>
        <w:annotationRef/>
      </w:r>
      <w:r w:rsidRPr="0066588C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Классификатор, урок № 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103</w:t>
      </w:r>
    </w:p>
    <w:p w14:paraId="0DF1516F" w14:textId="17419E77" w:rsidR="005E1C08" w:rsidRPr="00EE7E9E" w:rsidRDefault="005E1C08" w:rsidP="00191D59">
      <w:pPr>
        <w:pStyle w:val="affa"/>
        <w:rPr>
          <w:lang w:val="ru-RU"/>
        </w:rPr>
      </w:pPr>
      <w:r>
        <w:rPr>
          <w:lang w:val="ru-RU"/>
        </w:rPr>
        <w:t>Подбора материала учителем самостоятельно.</w:t>
      </w:r>
    </w:p>
  </w:comment>
  <w:comment w:id="48" w:author="лариса" w:date="2022-09-03T19:31:00Z" w:initials="л">
    <w:p w14:paraId="32B8C95D" w14:textId="104947E9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№57. Подбор материала учителем самостоятельно.</w:t>
      </w:r>
    </w:p>
  </w:comment>
  <w:comment w:id="49" w:author="лариса" w:date="2022-09-03T19:17:00Z" w:initials="л">
    <w:p w14:paraId="3D520E89" w14:textId="2F45BF98" w:rsidR="005E1C08" w:rsidRPr="003C24B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Умножение на 1.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Умножение на 0. (Учебник, ч.1, с. 82-83)</w:t>
      </w:r>
    </w:p>
  </w:comment>
  <w:comment w:id="50" w:author="лариса" w:date="2022-09-03T19:20:00Z" w:initials="л">
    <w:p w14:paraId="7FAD7BE5" w14:textId="0AAA0310" w:rsidR="005E1C08" w:rsidRPr="003C24B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Деление вида </w:t>
      </w:r>
      <w:r w:rsidRPr="003C24B0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>а:а,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0 : </w:t>
      </w:r>
      <w:r w:rsidRPr="003C24B0">
        <w:rPr>
          <w:rFonts w:ascii="Times New Roman" w:eastAsia="Calibri" w:hAnsi="Times New Roman" w:cs="Times New Roman"/>
          <w:i/>
          <w:iCs/>
          <w:sz w:val="24"/>
          <w:szCs w:val="24"/>
          <w:lang w:val="ru-RU" w:eastAsia="ru-RU"/>
        </w:rPr>
        <w:t xml:space="preserve">а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 </w:t>
      </w:r>
      <w:r w:rsidRPr="003C24B0">
        <w:rPr>
          <w:rFonts w:ascii="Times New Roman" w:eastAsia="Calibri" w:hAnsi="Times New Roman" w:cs="Times New Roman"/>
          <w:i/>
          <w:iCs/>
          <w:sz w:val="24"/>
          <w:szCs w:val="24"/>
          <w:lang w:val="ru-RU" w:eastAsia="ru-RU"/>
        </w:rPr>
        <w:t xml:space="preserve">а = </w:t>
      </w:r>
      <w:r w:rsidRPr="003C24B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0.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ч.1, с. 84-85).</w:t>
      </w:r>
    </w:p>
  </w:comment>
  <w:comment w:id="51" w:author="лариса" w:date="2022-09-03T19:23:00Z" w:initials="л">
    <w:p w14:paraId="75542420" w14:textId="66586D3D" w:rsidR="005E1C08" w:rsidRPr="003C24B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3C24B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Текстовые задачи в три действия.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(Учебник, ч.1, с.86).</w:t>
      </w:r>
    </w:p>
  </w:comment>
  <w:comment w:id="52" w:author="лариса" w:date="2022-09-04T15:43:00Z" w:initials="л">
    <w:p w14:paraId="3E76290E" w14:textId="3E1EEFF2" w:rsidR="005E1C08" w:rsidRPr="001F05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72. Подбор материала учителем спмостоятельно.</w:t>
      </w:r>
    </w:p>
  </w:comment>
  <w:comment w:id="53" w:author="лариса" w:date="2022-09-03T19:33:00Z" w:initials="л">
    <w:p w14:paraId="1A7E1F55" w14:textId="77777777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Классификатор, урок №58. </w:t>
      </w:r>
    </w:p>
    <w:p w14:paraId="35F9BC5C" w14:textId="7384CF60" w:rsidR="005E1C08" w:rsidRPr="00C16B65" w:rsidRDefault="005E1C08" w:rsidP="00191D59">
      <w:pPr>
        <w:pStyle w:val="affa"/>
        <w:rPr>
          <w:lang w:val="ru-RU"/>
        </w:rPr>
      </w:pPr>
      <w:r>
        <w:rPr>
          <w:lang w:val="ru-RU"/>
        </w:rPr>
        <w:t>Подбор материала учителем самостоятельно</w:t>
      </w:r>
    </w:p>
  </w:comment>
  <w:comment w:id="54" w:author="лариса" w:date="2022-09-03T19:34:00Z" w:initials="л">
    <w:p w14:paraId="2D620037" w14:textId="18761C06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C16B6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Доли. Образование и сравнение долей.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ч.1, с. 92-93)</w:t>
      </w:r>
    </w:p>
  </w:comment>
  <w:comment w:id="55" w:author="лариса" w:date="2022-09-03T19:36:00Z" w:initials="л">
    <w:p w14:paraId="061DC968" w14:textId="48EB7D60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№88, 89). Подбор материала учителем самостоятельно).</w:t>
      </w:r>
    </w:p>
  </w:comment>
  <w:comment w:id="56" w:author="лариса" w:date="2022-09-03T19:38:00Z" w:initials="л">
    <w:p w14:paraId="60B2FFA3" w14:textId="544CE89E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№90). Подбор материала учителем самостоятельно).</w:t>
      </w:r>
    </w:p>
    <w:p w14:paraId="2B762863" w14:textId="6EF830D5" w:rsidR="005E1C08" w:rsidRPr="00167D28" w:rsidRDefault="005E1C08" w:rsidP="00191D59">
      <w:pPr>
        <w:pStyle w:val="affa"/>
        <w:rPr>
          <w:lang w:val="ru-RU"/>
        </w:rPr>
      </w:pPr>
    </w:p>
  </w:comment>
  <w:comment w:id="57" w:author="лариса" w:date="2022-09-03T19:39:00Z" w:initials="л">
    <w:p w14:paraId="212EF1F0" w14:textId="3C73286D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№14). Подбор материала учителем самостоятельно).</w:t>
      </w:r>
    </w:p>
    <w:p w14:paraId="2584E45F" w14:textId="7639C45C" w:rsidR="005E1C08" w:rsidRPr="00167D28" w:rsidRDefault="005E1C08" w:rsidP="00191D59">
      <w:pPr>
        <w:pStyle w:val="affa"/>
        <w:rPr>
          <w:lang w:val="ru-RU"/>
        </w:rPr>
      </w:pPr>
    </w:p>
  </w:comment>
  <w:comment w:id="58" w:author="лариса" w:date="2022-09-03T19:40:00Z" w:initials="л">
    <w:p w14:paraId="032E5419" w14:textId="4096BBAF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№15). Подбор материала учителем самостоятельно).</w:t>
      </w:r>
    </w:p>
    <w:p w14:paraId="28E2B9FC" w14:textId="1D05D0F7" w:rsidR="005E1C08" w:rsidRPr="00167D28" w:rsidRDefault="005E1C08" w:rsidP="00191D59">
      <w:pPr>
        <w:pStyle w:val="affa"/>
        <w:rPr>
          <w:lang w:val="ru-RU"/>
        </w:rPr>
      </w:pPr>
    </w:p>
  </w:comment>
  <w:comment w:id="59" w:author="лариса" w:date="2022-09-03T19:41:00Z" w:initials="л">
    <w:p w14:paraId="09AABD91" w14:textId="763714FA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№8916). Подбор материала учителем самостоятельно).</w:t>
      </w:r>
    </w:p>
    <w:p w14:paraId="71AB0183" w14:textId="4865EFBB" w:rsidR="005E1C08" w:rsidRPr="00167D28" w:rsidRDefault="005E1C08" w:rsidP="00191D59">
      <w:pPr>
        <w:pStyle w:val="affa"/>
        <w:rPr>
          <w:lang w:val="ru-RU"/>
        </w:rPr>
      </w:pPr>
    </w:p>
  </w:comment>
  <w:comment w:id="60" w:author="лариса" w:date="2022-09-03T19:42:00Z" w:initials="л">
    <w:p w14:paraId="38D9F15A" w14:textId="3695C407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№81). Подбор материала учителем самостоятельно).</w:t>
      </w:r>
    </w:p>
    <w:p w14:paraId="3A2CA897" w14:textId="5E4C86BD" w:rsidR="005E1C08" w:rsidRPr="00167D28" w:rsidRDefault="005E1C08" w:rsidP="00191D59">
      <w:pPr>
        <w:pStyle w:val="affa"/>
        <w:rPr>
          <w:lang w:val="ru-RU"/>
        </w:rPr>
      </w:pPr>
    </w:p>
  </w:comment>
  <w:comment w:id="61" w:author="лариса" w:date="2022-09-03T19:43:00Z" w:initials="л">
    <w:p w14:paraId="26B9C8BE" w14:textId="0427BC38" w:rsidR="005E1C08" w:rsidRPr="00167D2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167D2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Приёмы умножения и деления для случаев вида 20</w:t>
      </w:r>
      <w:r w:rsidRPr="00167D28">
        <w:rPr>
          <w:rFonts w:ascii="Cambria Math" w:eastAsia="Times New Roman" w:hAnsi="Cambria Math" w:cs="Times New Roman"/>
          <w:sz w:val="24"/>
          <w:szCs w:val="24"/>
          <w:lang w:val="ru-RU" w:eastAsia="ru-RU"/>
        </w:rPr>
        <w:t>⋅</w:t>
      </w:r>
      <w:r w:rsidRPr="00167D2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3, 3</w:t>
      </w:r>
      <w:r w:rsidRPr="00167D28">
        <w:rPr>
          <w:rFonts w:ascii="Cambria Math" w:eastAsia="Times New Roman" w:hAnsi="Cambria Math" w:cs="Times New Roman"/>
          <w:sz w:val="24"/>
          <w:szCs w:val="24"/>
          <w:lang w:val="ru-RU" w:eastAsia="ru-RU"/>
        </w:rPr>
        <w:t>⋅</w:t>
      </w:r>
      <w:r w:rsidRPr="00167D2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20, 60:3.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4)</w:t>
      </w:r>
    </w:p>
  </w:comment>
  <w:comment w:id="62" w:author="лариса" w:date="2022-09-03T19:45:00Z" w:initials="л">
    <w:p w14:paraId="681C3341" w14:textId="083B806A" w:rsidR="005E1C08" w:rsidRPr="00167D2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167D28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Приёмы деления для случаев вида 80:20.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5)</w:t>
      </w:r>
    </w:p>
  </w:comment>
  <w:comment w:id="63" w:author="лариса" w:date="2022-09-03T19:48:00Z" w:initials="л">
    <w:p w14:paraId="74A978ED" w14:textId="0D359981" w:rsidR="005E1C08" w:rsidRPr="002C479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C4795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Умножение суммы на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 (Учебник, ч.2, с.6-7).</w:t>
      </w:r>
    </w:p>
  </w:comment>
  <w:comment w:id="64" w:author="лариса" w:date="2022-09-03T19:57:00Z" w:initials="л">
    <w:p w14:paraId="40520EC8" w14:textId="77777777" w:rsidR="005E1C08" w:rsidRPr="00FE44CD" w:rsidRDefault="005E1C08" w:rsidP="00191D5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FE44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Приёмы умножения для случаев вида</w:t>
      </w:r>
    </w:p>
    <w:p w14:paraId="243A68B4" w14:textId="5A58506C" w:rsidR="005E1C08" w:rsidRPr="00FE44CD" w:rsidRDefault="005E1C08" w:rsidP="00191D59">
      <w:pPr>
        <w:pStyle w:val="affa"/>
        <w:rPr>
          <w:lang w:val="ru-RU"/>
        </w:rPr>
      </w:pPr>
      <w:r w:rsidRPr="00FE44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23</w:t>
      </w:r>
      <w:r w:rsidRPr="00FE44CD">
        <w:rPr>
          <w:rFonts w:ascii="Cambria Math" w:eastAsia="Times New Roman" w:hAnsi="Cambria Math" w:cs="Times New Roman"/>
          <w:sz w:val="24"/>
          <w:szCs w:val="24"/>
          <w:lang w:val="ru-RU" w:eastAsia="ru-RU"/>
        </w:rPr>
        <w:t>⋅</w:t>
      </w:r>
      <w:r w:rsidRPr="00FE44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4, 4</w:t>
      </w:r>
      <w:r w:rsidRPr="00FE44CD">
        <w:rPr>
          <w:rFonts w:ascii="Cambria Math" w:eastAsia="Times New Roman" w:hAnsi="Cambria Math" w:cs="Times New Roman"/>
          <w:sz w:val="24"/>
          <w:szCs w:val="24"/>
          <w:lang w:val="ru-RU" w:eastAsia="ru-RU"/>
        </w:rPr>
        <w:t>⋅</w:t>
      </w:r>
      <w:r w:rsidRPr="00FE44C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23.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(Учебник, ч.2, с.8-9)</w:t>
      </w:r>
    </w:p>
  </w:comment>
  <w:comment w:id="65" w:author="лариса" w:date="2022-09-03T20:00:00Z" w:initials="л">
    <w:p w14:paraId="659B26AF" w14:textId="51A6E0D6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Деление суммы на число..</w:t>
      </w:r>
    </w:p>
    <w:p w14:paraId="2E1AB538" w14:textId="1604160F" w:rsidR="005E1C08" w:rsidRPr="00FE44CD" w:rsidRDefault="005E1C08" w:rsidP="00191D59">
      <w:pPr>
        <w:pStyle w:val="affa"/>
        <w:rPr>
          <w:lang w:val="ru-RU"/>
        </w:rPr>
      </w:pPr>
      <w:r>
        <w:rPr>
          <w:lang w:val="ru-RU"/>
        </w:rPr>
        <w:t>(Учебник, ч.2, с. 15).</w:t>
      </w:r>
    </w:p>
  </w:comment>
  <w:comment w:id="66" w:author="лариса" w:date="2022-09-03T20:04:00Z" w:initials="л">
    <w:p w14:paraId="6F86DE68" w14:textId="6501D588" w:rsidR="005E1C08" w:rsidRPr="00FE44CD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FE44CD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Связь между числами при де</w:t>
      </w:r>
      <w:r w:rsidRPr="00FE44CD">
        <w:rPr>
          <w:rFonts w:ascii="Times New Roman" w:eastAsia="Calibri" w:hAnsi="Times New Roman" w:cs="Times New Roman"/>
          <w:sz w:val="24"/>
          <w:szCs w:val="24"/>
          <w:lang w:val="ru-RU" w:eastAsia="ru-RU"/>
        </w:rPr>
        <w:softHyphen/>
        <w:t>лении.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16).</w:t>
      </w:r>
    </w:p>
  </w:comment>
  <w:comment w:id="67" w:author="лариса" w:date="2022-09-03T21:07:00Z" w:initials="л">
    <w:p w14:paraId="34A0FE85" w14:textId="0A03E120" w:rsidR="005E1C08" w:rsidRDefault="005E1C08" w:rsidP="00191D59">
      <w:pPr>
        <w:pStyle w:val="affa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Проверка деления.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17)</w:t>
      </w:r>
    </w:p>
    <w:p w14:paraId="2C491052" w14:textId="77777777" w:rsidR="005E1C08" w:rsidRPr="00C830FE" w:rsidRDefault="005E1C08" w:rsidP="00191D59">
      <w:pPr>
        <w:pStyle w:val="affa"/>
        <w:rPr>
          <w:lang w:val="ru-RU"/>
        </w:rPr>
      </w:pPr>
    </w:p>
  </w:comment>
  <w:comment w:id="68" w:author="лариса" w:date="2022-09-03T21:09:00Z" w:initials="л">
    <w:p w14:paraId="5C042FFF" w14:textId="735F0774" w:rsidR="005E1C08" w:rsidRDefault="005E1C08" w:rsidP="00191D59">
      <w:pPr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Приёмы деления для случаев вида 87 : 29, 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66 : 22.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</w:t>
      </w:r>
    </w:p>
    <w:p w14:paraId="1FADF3CA" w14:textId="75F0516F" w:rsidR="005E1C08" w:rsidRPr="00C830FE" w:rsidRDefault="005E1C08" w:rsidP="00191D59">
      <w:pPr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(Учебник, ч.2, с.18)</w:t>
      </w:r>
    </w:p>
  </w:comment>
  <w:comment w:id="69" w:author="лариса" w:date="2022-09-03T21:10:00Z" w:initials="л">
    <w:p w14:paraId="472FDF8B" w14:textId="5FE8D7A7" w:rsidR="005E1C08" w:rsidRDefault="005E1C08" w:rsidP="00191D59">
      <w:pPr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Проверка умножения.</w:t>
      </w:r>
    </w:p>
    <w:p w14:paraId="1500EF4B" w14:textId="02A5FF7B" w:rsidR="005E1C08" w:rsidRPr="00812E5F" w:rsidRDefault="005E1C08" w:rsidP="00191D59">
      <w:pPr>
        <w:rPr>
          <w:lang w:val="ru-RU"/>
        </w:rPr>
      </w:pPr>
      <w:r>
        <w:rPr>
          <w:lang w:val="ru-RU"/>
        </w:rPr>
        <w:t>(Учебник, ч.2, с. 19).</w:t>
      </w:r>
    </w:p>
    <w:p w14:paraId="6E7B80AA" w14:textId="1917F572" w:rsidR="005E1C08" w:rsidRPr="00C830FE" w:rsidRDefault="005E1C08" w:rsidP="00191D59">
      <w:pPr>
        <w:pStyle w:val="affa"/>
        <w:rPr>
          <w:lang w:val="ru-RU"/>
        </w:rPr>
      </w:pPr>
    </w:p>
  </w:comment>
  <w:comment w:id="71" w:author="лариса" w:date="2022-09-03T19:41:00Z" w:initials="л">
    <w:p w14:paraId="5A4C0046" w14:textId="77777777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№8916). Подбор материала учителем самостоятельно).</w:t>
      </w:r>
    </w:p>
    <w:p w14:paraId="30B370BF" w14:textId="77777777" w:rsidR="005E1C08" w:rsidRPr="00167D28" w:rsidRDefault="005E1C08" w:rsidP="00191D59">
      <w:pPr>
        <w:pStyle w:val="affa"/>
        <w:rPr>
          <w:lang w:val="ru-RU"/>
        </w:rPr>
      </w:pPr>
    </w:p>
  </w:comment>
  <w:comment w:id="70" w:author="лариса" w:date="2022-09-03T21:12:00Z" w:initials="л">
    <w:p w14:paraId="6703CF1A" w14:textId="2107699D" w:rsidR="005E1C08" w:rsidRPr="00C830F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№73. Подбор материала учителем самостоятельно).</w:t>
      </w:r>
    </w:p>
  </w:comment>
  <w:comment w:id="72" w:author="лариса" w:date="2022-09-03T21:14:00Z" w:initials="л">
    <w:p w14:paraId="6146BF98" w14:textId="74BA2005" w:rsidR="005E1C08" w:rsidRDefault="005E1C08" w:rsidP="00191D59">
      <w:pPr>
        <w:pStyle w:val="affa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Решение уравнений на основе связи между компонента</w:t>
      </w:r>
      <w:r w:rsidRPr="00C830FE">
        <w:rPr>
          <w:rFonts w:ascii="Times New Roman" w:eastAsia="Calibri" w:hAnsi="Times New Roman" w:cs="Times New Roman"/>
          <w:sz w:val="24"/>
          <w:szCs w:val="24"/>
          <w:lang w:val="ru-RU" w:eastAsia="ru-RU"/>
        </w:rPr>
        <w:softHyphen/>
        <w:t>ми и результатами умножения и деления.</w:t>
      </w:r>
    </w:p>
    <w:p w14:paraId="4FF7E042" w14:textId="65B97768" w:rsidR="005E1C08" w:rsidRPr="00C830FE" w:rsidRDefault="005E1C08" w:rsidP="00191D59">
      <w:pPr>
        <w:pStyle w:val="affa"/>
        <w:rPr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(Учебник, ч.2, с. 20).</w:t>
      </w:r>
    </w:p>
  </w:comment>
  <w:comment w:id="73" w:author="лариса" w:date="2022-09-03T21:16:00Z" w:initials="л">
    <w:p w14:paraId="5A974FD5" w14:textId="32C4A59A" w:rsidR="005E1C08" w:rsidRDefault="005E1C08" w:rsidP="00191D59">
      <w:pPr>
        <w:pStyle w:val="affa"/>
        <w:rPr>
          <w:rFonts w:ascii="Times New Roman" w:eastAsia="Calibri" w:hAnsi="Times New Roman" w:cs="Times New Roman"/>
          <w:sz w:val="24"/>
          <w:szCs w:val="24"/>
          <w:lang w:val="ru-RU" w:eastAsia="ru-RU"/>
        </w:rPr>
      </w:pPr>
      <w:r>
        <w:rPr>
          <w:rStyle w:val="aff9"/>
        </w:rPr>
        <w:annotationRef/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Тема по учебнику: </w:t>
      </w:r>
      <w:r w:rsidRPr="00A066D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Закрепление по теме: «Решение уравнений на основе связи между компонента</w:t>
      </w:r>
      <w:r w:rsidRPr="00A066D2">
        <w:rPr>
          <w:rFonts w:ascii="Times New Roman" w:eastAsia="Calibri" w:hAnsi="Times New Roman" w:cs="Times New Roman"/>
          <w:sz w:val="24"/>
          <w:szCs w:val="24"/>
          <w:lang w:val="ru-RU" w:eastAsia="ru-RU"/>
        </w:rPr>
        <w:softHyphen/>
        <w:t>ми и результатами умножения и деления».</w:t>
      </w:r>
    </w:p>
    <w:p w14:paraId="3D11C0E3" w14:textId="6D21AA4A" w:rsidR="005E1C08" w:rsidRPr="00A066D2" w:rsidRDefault="005E1C08" w:rsidP="00191D59">
      <w:pPr>
        <w:pStyle w:val="affa"/>
        <w:rPr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>(Учебник, ч.2, с. 21).</w:t>
      </w:r>
    </w:p>
  </w:comment>
  <w:comment w:id="74" w:author="лариса" w:date="2022-09-03T21:18:00Z" w:initials="л">
    <w:p w14:paraId="6C86EA90" w14:textId="744FDE53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Деление с остатком.</w:t>
      </w:r>
    </w:p>
    <w:p w14:paraId="7AA3ADCF" w14:textId="3711075F" w:rsidR="005E1C08" w:rsidRPr="00A066D2" w:rsidRDefault="005E1C08" w:rsidP="00191D59">
      <w:pPr>
        <w:pStyle w:val="affa"/>
        <w:rPr>
          <w:lang w:val="ru-RU"/>
        </w:rPr>
      </w:pPr>
      <w:r>
        <w:rPr>
          <w:lang w:val="ru-RU"/>
        </w:rPr>
        <w:t>(Учебник, ч.2, с. 26)</w:t>
      </w:r>
    </w:p>
  </w:comment>
  <w:comment w:id="75" w:author="лариса" w:date="2022-09-03T21:19:00Z" w:initials="л">
    <w:p w14:paraId="4EA284B7" w14:textId="7CB8DA8F" w:rsidR="005E1C08" w:rsidRPr="00A066D2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A066D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Приёмы нахождения частного и остатка.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27-29).</w:t>
      </w:r>
    </w:p>
  </w:comment>
  <w:comment w:id="76" w:author="лариса" w:date="2022-09-03T21:22:00Z" w:initials="л">
    <w:p w14:paraId="0B40D769" w14:textId="2DD54325" w:rsidR="005E1C08" w:rsidRPr="00A066D2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A066D2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Закрепление  по теме: «Приёмы нахождения частного и остатка».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30-31).</w:t>
      </w:r>
    </w:p>
  </w:comment>
  <w:comment w:id="77" w:author="лариса" w:date="2022-09-03T19:41:00Z" w:initials="л">
    <w:p w14:paraId="35E37E1F" w14:textId="531AD679" w:rsidR="005E1C08" w:rsidRPr="00C16B65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№39). Подбор материала учителем самостоятельно).</w:t>
      </w:r>
    </w:p>
    <w:p w14:paraId="736A33DD" w14:textId="77777777" w:rsidR="005E1C08" w:rsidRPr="00167D28" w:rsidRDefault="005E1C08" w:rsidP="00191D59">
      <w:pPr>
        <w:pStyle w:val="affa"/>
        <w:rPr>
          <w:lang w:val="ru-RU"/>
        </w:rPr>
      </w:pPr>
    </w:p>
  </w:comment>
  <w:comment w:id="78" w:author="лариса" w:date="2022-09-03T21:29:00Z" w:initials="л">
    <w:p w14:paraId="53364442" w14:textId="65A98F23" w:rsidR="005E1C08" w:rsidRPr="006E1C09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Проверка деления с остатком. (Учебник, ч.2, с. 32).</w:t>
      </w:r>
    </w:p>
  </w:comment>
  <w:comment w:id="79" w:author="лариса" w:date="2022-09-03T21:30:00Z" w:initials="л">
    <w:p w14:paraId="269A5BB8" w14:textId="3B9C1497" w:rsidR="005E1C08" w:rsidRPr="006E1C09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6E1C09">
        <w:rPr>
          <w:rFonts w:ascii="Times New Roman" w:eastAsia="Calibri" w:hAnsi="Times New Roman" w:cs="Times New Roman"/>
          <w:bCs/>
          <w:sz w:val="24"/>
          <w:szCs w:val="24"/>
          <w:lang w:val="ru-RU" w:eastAsia="ru-RU"/>
        </w:rPr>
        <w:t xml:space="preserve">Проект: </w:t>
      </w:r>
      <w:r w:rsidRPr="006E1C0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«Задачи - расчёты».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 2, с. 36-37, с. 55). </w:t>
      </w:r>
    </w:p>
  </w:comment>
  <w:comment w:id="80" w:author="лариса" w:date="2022-09-03T21:46:00Z" w:initials="л">
    <w:p w14:paraId="2F040C15" w14:textId="77777777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Подобрать материал из учебника</w:t>
      </w:r>
    </w:p>
    <w:p w14:paraId="120A0B96" w14:textId="49504B95" w:rsidR="005E1C08" w:rsidRPr="0007015E" w:rsidRDefault="005E1C08" w:rsidP="00191D59">
      <w:pPr>
        <w:pStyle w:val="affa"/>
        <w:rPr>
          <w:lang w:val="ru-RU"/>
        </w:rPr>
      </w:pPr>
      <w:r>
        <w:rPr>
          <w:lang w:val="ru-RU"/>
        </w:rPr>
        <w:t xml:space="preserve"> (ч.2, с. 42-46).</w:t>
      </w:r>
    </w:p>
  </w:comment>
  <w:comment w:id="81" w:author="лариса" w:date="2022-09-03T21:35:00Z" w:initials="л">
    <w:p w14:paraId="146C8EEC" w14:textId="599E1A1D" w:rsidR="005E1C08" w:rsidRPr="00023BF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023BF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Увеличение и уменьшение числа в 10 раз, в 100 раз.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с.47).</w:t>
      </w:r>
    </w:p>
  </w:comment>
  <w:comment w:id="82" w:author="лариса" w:date="2022-09-03T21:48:00Z" w:initials="л">
    <w:p w14:paraId="54EA59F5" w14:textId="2D135360" w:rsidR="005E1C08" w:rsidRPr="000701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0701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Замена трёхзначного числа суммой разрядных слагаемых.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48-49)</w:t>
      </w:r>
    </w:p>
  </w:comment>
  <w:comment w:id="83" w:author="лариса" w:date="2022-09-03T21:42:00Z" w:initials="л">
    <w:p w14:paraId="72377870" w14:textId="61B90071" w:rsidR="005E1C08" w:rsidRPr="00023BF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023BF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Сравнение трёхзначных чисел.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с.50).</w:t>
      </w:r>
    </w:p>
  </w:comment>
  <w:comment w:id="84" w:author="лариса" w:date="2022-09-03T21:38:00Z" w:initials="л">
    <w:p w14:paraId="2EFD78AF" w14:textId="19DC4A2E" w:rsidR="005E1C08" w:rsidRPr="00023BF0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023BF0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Определение общего числа единиц в числе.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(Учебник,ч.2, с.51).</w:t>
      </w:r>
    </w:p>
  </w:comment>
  <w:comment w:id="85" w:author="лариса" w:date="2022-09-03T21:56:00Z" w:initials="л">
    <w:p w14:paraId="71B94057" w14:textId="0D0585C7" w:rsidR="005E1C08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Уроки №5; 6.</w:t>
      </w:r>
    </w:p>
    <w:p w14:paraId="27E9DBA4" w14:textId="519BECD5" w:rsidR="005E1C08" w:rsidRPr="00F32819" w:rsidRDefault="005E1C08" w:rsidP="00191D59">
      <w:pPr>
        <w:pStyle w:val="affa"/>
        <w:rPr>
          <w:lang w:val="ru-RU"/>
        </w:rPr>
      </w:pPr>
      <w:r>
        <w:rPr>
          <w:lang w:val="ru-RU"/>
        </w:rPr>
        <w:t>Подбор материала учителем самостоятельно.</w:t>
      </w:r>
    </w:p>
  </w:comment>
  <w:comment w:id="86" w:author="лариса" w:date="2022-09-04T15:34:00Z" w:initials="л">
    <w:p w14:paraId="5D3E7445" w14:textId="136A2DF0" w:rsidR="005E1C08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№114. Подбор материала учителем самостоятельно.</w:t>
      </w:r>
    </w:p>
    <w:p w14:paraId="3B53A83E" w14:textId="77777777" w:rsidR="005E1C08" w:rsidRPr="007909EA" w:rsidRDefault="005E1C08">
      <w:pPr>
        <w:pStyle w:val="affa"/>
        <w:rPr>
          <w:lang w:val="ru-RU"/>
        </w:rPr>
      </w:pPr>
    </w:p>
  </w:comment>
  <w:comment w:id="87" w:author="лариса" w:date="2022-09-03T21:57:00Z" w:initials="л">
    <w:p w14:paraId="6447B2A0" w14:textId="0A6A26EC" w:rsidR="005E1C08" w:rsidRPr="00F32819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Тема по учебнику: </w:t>
      </w:r>
      <w:r w:rsidRPr="00F32819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Единицы массы: килограмм, грамм.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с.54).</w:t>
      </w:r>
    </w:p>
  </w:comment>
  <w:comment w:id="88" w:author="лариса" w:date="2022-09-03T21:59:00Z" w:initials="л">
    <w:p w14:paraId="2563E98D" w14:textId="7A205CDA" w:rsidR="005E1C08" w:rsidRPr="00F32819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№61. Подбор материала учителем самостоятельно.</w:t>
      </w:r>
    </w:p>
  </w:comment>
  <w:comment w:id="89" w:author="лариса" w:date="2022-09-03T22:29:00Z" w:initials="л">
    <w:p w14:paraId="248E0190" w14:textId="0DD08C5A" w:rsidR="005E1C08" w:rsidRPr="00A10BC7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Приемы письменных вычислений. (Учебник, ч.2, с. 70).</w:t>
      </w:r>
    </w:p>
  </w:comment>
  <w:comment w:id="90" w:author="лариса" w:date="2022-09-03T22:31:00Z" w:initials="л">
    <w:p w14:paraId="178B44DF" w14:textId="77777777" w:rsidR="005E1C08" w:rsidRPr="00F02757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Алгоритм письменного сложения трехзначных чисел. (Учебник, ч.2, с.71).</w:t>
      </w:r>
    </w:p>
    <w:p w14:paraId="06FF0017" w14:textId="54DDE06C" w:rsidR="005E1C08" w:rsidRPr="00D40BD1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</w:p>
  </w:comment>
  <w:comment w:id="91" w:author="лариса" w:date="2022-09-03T22:16:00Z" w:initials="л">
    <w:p w14:paraId="1233DF90" w14:textId="294471F0" w:rsidR="005E1C08" w:rsidRPr="00E82E29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E82E29">
        <w:rPr>
          <w:lang w:val="ru-RU"/>
        </w:rPr>
        <w:t>Алгоритм письменного вычитания трехзначных чисел.</w:t>
      </w:r>
      <w:r>
        <w:rPr>
          <w:lang w:val="ru-RU"/>
        </w:rPr>
        <w:t xml:space="preserve"> (Учебник, ч.2, с. 72).</w:t>
      </w:r>
    </w:p>
  </w:comment>
  <w:comment w:id="92" w:author="лариса" w:date="2022-09-03T19:41:00Z" w:initials="л">
    <w:p w14:paraId="527EAD2F" w14:textId="77640AF0" w:rsidR="005E1C08" w:rsidRPr="00C16B65" w:rsidRDefault="005E1C08" w:rsidP="00F3281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№117). Подбор материала учителем самостоятельно).</w:t>
      </w:r>
    </w:p>
    <w:p w14:paraId="60C6C614" w14:textId="77777777" w:rsidR="005E1C08" w:rsidRPr="00167D28" w:rsidRDefault="005E1C08" w:rsidP="00F32819">
      <w:pPr>
        <w:pStyle w:val="affa"/>
        <w:rPr>
          <w:lang w:val="ru-RU"/>
        </w:rPr>
      </w:pPr>
    </w:p>
  </w:comment>
  <w:comment w:id="93" w:author="лариса" w:date="2022-09-07T15:16:00Z" w:initials="л">
    <w:p w14:paraId="2BFAAF77" w14:textId="358AC75F" w:rsidR="005E1C08" w:rsidRPr="00127275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Классификатор, урок №106</w:t>
      </w:r>
    </w:p>
  </w:comment>
  <w:comment w:id="94" w:author="лариса" w:date="2022-09-04T15:56:00Z" w:initials="л">
    <w:p w14:paraId="41FD8C81" w14:textId="3318EBBF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17E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 письменного умножения на однозначное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88).</w:t>
      </w:r>
    </w:p>
  </w:comment>
  <w:comment w:id="95" w:author="лариса" w:date="2022-09-04T15:58:00Z" w:initials="л">
    <w:p w14:paraId="5E18CA4A" w14:textId="1FF27F18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ч.2, с. 89.)</w:t>
      </w:r>
    </w:p>
  </w:comment>
  <w:comment w:id="96" w:author="лариса" w:date="2022-09-04T15:56:00Z" w:initials="л">
    <w:p w14:paraId="21007209" w14:textId="42FEF6A4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17E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 письменного умножения на однозначное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90).</w:t>
      </w:r>
    </w:p>
  </w:comment>
  <w:comment w:id="97" w:author="лариса" w:date="2022-09-04T16:07:00Z" w:initials="л">
    <w:p w14:paraId="3004C7CB" w14:textId="2A491C96" w:rsidR="005E1C08" w:rsidRPr="0022724B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Ч.2, с. 91).</w:t>
      </w:r>
    </w:p>
  </w:comment>
  <w:comment w:id="98" w:author="лариса" w:date="2022-09-04T15:59:00Z" w:initials="л">
    <w:p w14:paraId="5F743600" w14:textId="41190191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17E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 письменного деления на однозначное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92).</w:t>
      </w:r>
    </w:p>
  </w:comment>
  <w:comment w:id="99" w:author="лариса" w:date="2022-09-04T16:01:00Z" w:initials="л">
    <w:p w14:paraId="775DEF90" w14:textId="545CD4CC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Учебник. Ч.2, с. 93-94).</w:t>
      </w:r>
    </w:p>
  </w:comment>
  <w:comment w:id="100" w:author="лариса" w:date="2022-09-04T16:15:00Z" w:initials="л">
    <w:p w14:paraId="1A61AD44" w14:textId="69297D51" w:rsidR="005E1C08" w:rsidRPr="009821AA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53. Подбор материала учителем самостоятельно.</w:t>
      </w:r>
    </w:p>
  </w:comment>
  <w:comment w:id="101" w:author="лариса" w:date="2022-09-04T16:13:00Z" w:initials="л">
    <w:p w14:paraId="3CF72350" w14:textId="75989747" w:rsidR="005E1C08" w:rsidRPr="009821AA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Тема по учебнику: Проверка деления умножением. (Учебник, ч.2, с.95)</w:t>
      </w:r>
    </w:p>
  </w:comment>
  <w:comment w:id="102" w:author="лариса" w:date="2022-09-04T15:59:00Z" w:initials="л">
    <w:p w14:paraId="3063D13F" w14:textId="373CAC28" w:rsidR="005E1C08" w:rsidRPr="00217E5E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 xml:space="preserve">Тема по учебнику: </w:t>
      </w:r>
      <w:r w:rsidRPr="00217E5E">
        <w:rPr>
          <w:rFonts w:ascii="Times New Roman" w:eastAsia="Calibri" w:hAnsi="Times New Roman" w:cs="Times New Roman"/>
          <w:sz w:val="24"/>
          <w:szCs w:val="24"/>
          <w:lang w:val="ru-RU" w:eastAsia="ru-RU"/>
        </w:rPr>
        <w:t>Приём письменного деления на однозначное число.</w:t>
      </w:r>
      <w:r>
        <w:rPr>
          <w:rFonts w:ascii="Times New Roman" w:eastAsia="Calibri" w:hAnsi="Times New Roman" w:cs="Times New Roman"/>
          <w:sz w:val="24"/>
          <w:szCs w:val="24"/>
          <w:lang w:val="ru-RU" w:eastAsia="ru-RU"/>
        </w:rPr>
        <w:t xml:space="preserve"> (Учебник, ч.2, с. 96).</w:t>
      </w:r>
    </w:p>
  </w:comment>
  <w:comment w:id="103" w:author="лариса" w:date="2022-09-04T16:20:00Z" w:initials="л">
    <w:p w14:paraId="4E361486" w14:textId="21C7C8D4" w:rsidR="005E1C08" w:rsidRPr="009821AA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ч.2, с. 97</w:t>
      </w:r>
    </w:p>
  </w:comment>
  <w:comment w:id="104" w:author="лариса" w:date="2022-09-04T16:21:00Z" w:initials="л">
    <w:p w14:paraId="50731541" w14:textId="62E5C066" w:rsidR="005E1C08" w:rsidRPr="009821AA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Учебник, ч.2, с. 98.</w:t>
      </w:r>
    </w:p>
  </w:comment>
  <w:comment w:id="105" w:author="лариса" w:date="2022-09-04T16:23:00Z" w:initials="л">
    <w:p w14:paraId="4EAC474E" w14:textId="4D654651" w:rsidR="005E1C08" w:rsidRPr="009821AA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 124-125. Подбор материала учителем самостоятельно.</w:t>
      </w:r>
    </w:p>
  </w:comment>
  <w:comment w:id="106" w:author="лариса" w:date="2022-09-04T16:24:00Z" w:initials="л">
    <w:p w14:paraId="214520BA" w14:textId="6DE243F0" w:rsidR="005E1C08" w:rsidRPr="00E45726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№126. Подбор материала учителем самостоятельно.</w:t>
      </w:r>
    </w:p>
  </w:comment>
  <w:comment w:id="107" w:author="лариса" w:date="2022-09-04T16:26:00Z" w:initials="л">
    <w:p w14:paraId="522F098C" w14:textId="202B7878" w:rsidR="005E1C08" w:rsidRPr="00E45726" w:rsidRDefault="005E1C08" w:rsidP="00191D59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№114. Подбор материала учителем самотоятельно.</w:t>
      </w:r>
    </w:p>
  </w:comment>
  <w:comment w:id="108" w:author="лариса" w:date="2022-09-04T16:28:00Z" w:initials="л">
    <w:p w14:paraId="54BB023E" w14:textId="686A856C" w:rsidR="005E1C08" w:rsidRPr="00E45726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№115. Подбор материала учителем самотоятельно.</w:t>
      </w:r>
    </w:p>
  </w:comment>
  <w:comment w:id="109" w:author="лариса" w:date="2022-09-04T16:29:00Z" w:initials="л">
    <w:p w14:paraId="598D6264" w14:textId="650536A7" w:rsidR="005E1C08" w:rsidRPr="00E45726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Классификатор. Урок №114. Подбор материала учителем самотоятельно.</w:t>
      </w:r>
    </w:p>
  </w:comment>
  <w:comment w:id="110" w:author="лариса" w:date="2022-08-14T04:24:00Z" w:initials="л">
    <w:p w14:paraId="6073783E" w14:textId="77777777" w:rsidR="005E1C08" w:rsidRPr="006D1182" w:rsidRDefault="005E1C08">
      <w:pPr>
        <w:pStyle w:val="affa"/>
        <w:rPr>
          <w:lang w:val="ru-RU"/>
        </w:rPr>
      </w:pPr>
      <w:r>
        <w:rPr>
          <w:rStyle w:val="aff9"/>
        </w:rPr>
        <w:annotationRef/>
      </w:r>
      <w:r>
        <w:rPr>
          <w:lang w:val="ru-RU"/>
        </w:rPr>
        <w:t>Контрольные работы включить в поурочное планирование в соответствии с графиком оценочных процедур ОУ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80624D2" w15:done="0"/>
  <w15:commentEx w15:paraId="1DDDE40F" w15:done="0"/>
  <w15:commentEx w15:paraId="224D3C15" w15:done="0"/>
  <w15:commentEx w15:paraId="5AB255DB" w15:done="0"/>
  <w15:commentEx w15:paraId="11EDE73D" w15:done="0"/>
  <w15:commentEx w15:paraId="3F53E466" w15:done="0"/>
  <w15:commentEx w15:paraId="127A30BF" w15:done="0"/>
  <w15:commentEx w15:paraId="63D55109" w15:done="0"/>
  <w15:commentEx w15:paraId="5D3F86A3" w15:done="0"/>
  <w15:commentEx w15:paraId="0D2D5D1D" w15:done="0"/>
  <w15:commentEx w15:paraId="54C370A9" w15:done="0"/>
  <w15:commentEx w15:paraId="6A7ED4EC" w15:done="0"/>
  <w15:commentEx w15:paraId="71853313" w15:done="0"/>
  <w15:commentEx w15:paraId="2E0F4E1C" w15:done="0"/>
  <w15:commentEx w15:paraId="0C9AA7C2" w15:done="0"/>
  <w15:commentEx w15:paraId="1EF771E7" w15:done="0"/>
  <w15:commentEx w15:paraId="6A5CAA0B" w15:done="0"/>
  <w15:commentEx w15:paraId="16B60892" w15:done="0"/>
  <w15:commentEx w15:paraId="77398DCC" w15:done="0"/>
  <w15:commentEx w15:paraId="0CC3D5A0" w15:done="0"/>
  <w15:commentEx w15:paraId="00A68E2F" w15:done="0"/>
  <w15:commentEx w15:paraId="36180BBD" w15:done="0"/>
  <w15:commentEx w15:paraId="68E3FA48" w15:done="0"/>
  <w15:commentEx w15:paraId="19678FF9" w15:done="0"/>
  <w15:commentEx w15:paraId="4402F6FC" w15:done="0"/>
  <w15:commentEx w15:paraId="6AA9A776" w15:done="0"/>
  <w15:commentEx w15:paraId="795B389E" w15:done="0"/>
  <w15:commentEx w15:paraId="2A3BFD4D" w15:done="0"/>
  <w15:commentEx w15:paraId="4FA151BB" w15:done="0"/>
  <w15:commentEx w15:paraId="22817C3B" w15:done="0"/>
  <w15:commentEx w15:paraId="15CBB803" w15:done="0"/>
  <w15:commentEx w15:paraId="2D21D3F7" w15:done="0"/>
  <w15:commentEx w15:paraId="7BD3578F" w15:done="0"/>
  <w15:commentEx w15:paraId="35973BF7" w15:done="0"/>
  <w15:commentEx w15:paraId="4A24588E" w15:done="0"/>
  <w15:commentEx w15:paraId="15F594B8" w15:done="0"/>
  <w15:commentEx w15:paraId="187A0AA2" w15:done="0"/>
  <w15:commentEx w15:paraId="1494C9E3" w15:done="0"/>
  <w15:commentEx w15:paraId="25A4C920" w15:done="0"/>
  <w15:commentEx w15:paraId="0F79DA75" w15:done="0"/>
  <w15:commentEx w15:paraId="7009F53E" w15:done="0"/>
  <w15:commentEx w15:paraId="5F7D0C5A" w15:done="0"/>
  <w15:commentEx w15:paraId="6BDD0793" w15:done="0"/>
  <w15:commentEx w15:paraId="3DB0D87D" w15:done="0"/>
  <w15:commentEx w15:paraId="1E212A07" w15:done="0"/>
  <w15:commentEx w15:paraId="6A16C3D3" w15:done="0"/>
  <w15:commentEx w15:paraId="0DF1516F" w15:done="0"/>
  <w15:commentEx w15:paraId="32B8C95D" w15:done="0"/>
  <w15:commentEx w15:paraId="3D520E89" w15:done="0"/>
  <w15:commentEx w15:paraId="7FAD7BE5" w15:done="0"/>
  <w15:commentEx w15:paraId="75542420" w15:done="0"/>
  <w15:commentEx w15:paraId="3E76290E" w15:done="0"/>
  <w15:commentEx w15:paraId="35F9BC5C" w15:done="0"/>
  <w15:commentEx w15:paraId="2D620037" w15:done="0"/>
  <w15:commentEx w15:paraId="061DC968" w15:done="0"/>
  <w15:commentEx w15:paraId="2B762863" w15:done="0"/>
  <w15:commentEx w15:paraId="2584E45F" w15:done="0"/>
  <w15:commentEx w15:paraId="28E2B9FC" w15:done="0"/>
  <w15:commentEx w15:paraId="71AB0183" w15:done="0"/>
  <w15:commentEx w15:paraId="3A2CA897" w15:done="0"/>
  <w15:commentEx w15:paraId="26B9C8BE" w15:done="0"/>
  <w15:commentEx w15:paraId="681C3341" w15:done="0"/>
  <w15:commentEx w15:paraId="74A978ED" w15:done="0"/>
  <w15:commentEx w15:paraId="243A68B4" w15:done="0"/>
  <w15:commentEx w15:paraId="2E1AB538" w15:done="0"/>
  <w15:commentEx w15:paraId="6F86DE68" w15:done="0"/>
  <w15:commentEx w15:paraId="2C491052" w15:done="0"/>
  <w15:commentEx w15:paraId="1FADF3CA" w15:done="0"/>
  <w15:commentEx w15:paraId="6E7B80AA" w15:done="0"/>
  <w15:commentEx w15:paraId="30B370BF" w15:done="0"/>
  <w15:commentEx w15:paraId="6703CF1A" w15:done="0"/>
  <w15:commentEx w15:paraId="4FF7E042" w15:done="0"/>
  <w15:commentEx w15:paraId="3D11C0E3" w15:done="0"/>
  <w15:commentEx w15:paraId="7AA3ADCF" w15:done="0"/>
  <w15:commentEx w15:paraId="4EA284B7" w15:done="0"/>
  <w15:commentEx w15:paraId="0B40D769" w15:done="0"/>
  <w15:commentEx w15:paraId="736A33DD" w15:done="0"/>
  <w15:commentEx w15:paraId="53364442" w15:done="0"/>
  <w15:commentEx w15:paraId="269A5BB8" w15:done="0"/>
  <w15:commentEx w15:paraId="120A0B96" w15:done="0"/>
  <w15:commentEx w15:paraId="146C8EEC" w15:done="0"/>
  <w15:commentEx w15:paraId="54EA59F5" w15:done="0"/>
  <w15:commentEx w15:paraId="72377870" w15:done="0"/>
  <w15:commentEx w15:paraId="2EFD78AF" w15:done="0"/>
  <w15:commentEx w15:paraId="27E9DBA4" w15:done="0"/>
  <w15:commentEx w15:paraId="3B53A83E" w15:done="0"/>
  <w15:commentEx w15:paraId="6447B2A0" w15:done="0"/>
  <w15:commentEx w15:paraId="2563E98D" w15:done="0"/>
  <w15:commentEx w15:paraId="248E0190" w15:done="0"/>
  <w15:commentEx w15:paraId="06FF0017" w15:done="0"/>
  <w15:commentEx w15:paraId="1233DF90" w15:done="0"/>
  <w15:commentEx w15:paraId="60C6C614" w15:done="0"/>
  <w15:commentEx w15:paraId="2BFAAF77" w15:done="0"/>
  <w15:commentEx w15:paraId="41FD8C81" w15:done="0"/>
  <w15:commentEx w15:paraId="5E18CA4A" w15:done="0"/>
  <w15:commentEx w15:paraId="21007209" w15:done="0"/>
  <w15:commentEx w15:paraId="3004C7CB" w15:done="0"/>
  <w15:commentEx w15:paraId="5F743600" w15:done="0"/>
  <w15:commentEx w15:paraId="775DEF90" w15:done="0"/>
  <w15:commentEx w15:paraId="1A61AD44" w15:done="0"/>
  <w15:commentEx w15:paraId="3CF72350" w15:done="0"/>
  <w15:commentEx w15:paraId="3063D13F" w15:done="0"/>
  <w15:commentEx w15:paraId="4E361486" w15:done="0"/>
  <w15:commentEx w15:paraId="50731541" w15:done="0"/>
  <w15:commentEx w15:paraId="4EAC474E" w15:done="0"/>
  <w15:commentEx w15:paraId="214520BA" w15:done="0"/>
  <w15:commentEx w15:paraId="522F098C" w15:done="0"/>
  <w15:commentEx w15:paraId="54BB023E" w15:done="0"/>
  <w15:commentEx w15:paraId="598D6264" w15:done="0"/>
  <w15:commentEx w15:paraId="6073783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D325009"/>
    <w:multiLevelType w:val="hybridMultilevel"/>
    <w:tmpl w:val="70086948"/>
    <w:lvl w:ilvl="0" w:tplc="F4F62666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BE4192"/>
    <w:multiLevelType w:val="hybridMultilevel"/>
    <w:tmpl w:val="5E322F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D37F6F"/>
    <w:multiLevelType w:val="hybridMultilevel"/>
    <w:tmpl w:val="30662C7C"/>
    <w:lvl w:ilvl="0" w:tplc="0419000F">
      <w:start w:val="1"/>
      <w:numFmt w:val="decimal"/>
      <w:lvlText w:val="%1."/>
      <w:lvlJc w:val="left"/>
      <w:pPr>
        <w:ind w:left="329" w:hanging="360"/>
      </w:pPr>
    </w:lvl>
    <w:lvl w:ilvl="1" w:tplc="04190019" w:tentative="1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2">
    <w:nsid w:val="34765BCC"/>
    <w:multiLevelType w:val="hybridMultilevel"/>
    <w:tmpl w:val="E0E2D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273789"/>
    <w:multiLevelType w:val="hybridMultilevel"/>
    <w:tmpl w:val="4FB2D9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13"/>
  </w:num>
  <w:num w:numId="12">
    <w:abstractNumId w:val="12"/>
  </w:num>
  <w:num w:numId="13">
    <w:abstractNumId w:val="10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лариса">
    <w15:presenceInfo w15:providerId="None" w15:userId="ларис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2796"/>
    <w:rsid w:val="00023BF0"/>
    <w:rsid w:val="00034616"/>
    <w:rsid w:val="0006063C"/>
    <w:rsid w:val="00065C39"/>
    <w:rsid w:val="0007015E"/>
    <w:rsid w:val="00072C15"/>
    <w:rsid w:val="000A0060"/>
    <w:rsid w:val="000A67E8"/>
    <w:rsid w:val="000B7E10"/>
    <w:rsid w:val="000D5E79"/>
    <w:rsid w:val="000E577C"/>
    <w:rsid w:val="000F0359"/>
    <w:rsid w:val="000F2FB5"/>
    <w:rsid w:val="000F363B"/>
    <w:rsid w:val="00110A1F"/>
    <w:rsid w:val="00127275"/>
    <w:rsid w:val="00147BFF"/>
    <w:rsid w:val="0015074B"/>
    <w:rsid w:val="00156616"/>
    <w:rsid w:val="00167D28"/>
    <w:rsid w:val="0017099D"/>
    <w:rsid w:val="00184B72"/>
    <w:rsid w:val="00187E36"/>
    <w:rsid w:val="00191D59"/>
    <w:rsid w:val="001A1E0B"/>
    <w:rsid w:val="001D16D8"/>
    <w:rsid w:val="001D36B0"/>
    <w:rsid w:val="001D373E"/>
    <w:rsid w:val="001E6D8B"/>
    <w:rsid w:val="001F0508"/>
    <w:rsid w:val="002106A1"/>
    <w:rsid w:val="002171F6"/>
    <w:rsid w:val="00217E5E"/>
    <w:rsid w:val="0022162E"/>
    <w:rsid w:val="0022724B"/>
    <w:rsid w:val="00227828"/>
    <w:rsid w:val="00230D3A"/>
    <w:rsid w:val="00254055"/>
    <w:rsid w:val="002750FA"/>
    <w:rsid w:val="002808AE"/>
    <w:rsid w:val="00294728"/>
    <w:rsid w:val="0029639D"/>
    <w:rsid w:val="002A5D34"/>
    <w:rsid w:val="002B5F59"/>
    <w:rsid w:val="002C4795"/>
    <w:rsid w:val="00302C46"/>
    <w:rsid w:val="00306E80"/>
    <w:rsid w:val="00325921"/>
    <w:rsid w:val="00326F90"/>
    <w:rsid w:val="00344131"/>
    <w:rsid w:val="003568E2"/>
    <w:rsid w:val="003750F4"/>
    <w:rsid w:val="00376B75"/>
    <w:rsid w:val="00384958"/>
    <w:rsid w:val="003C24B0"/>
    <w:rsid w:val="003D18A3"/>
    <w:rsid w:val="003E6D4B"/>
    <w:rsid w:val="003E7D2C"/>
    <w:rsid w:val="003F69C8"/>
    <w:rsid w:val="00403822"/>
    <w:rsid w:val="00427575"/>
    <w:rsid w:val="00430955"/>
    <w:rsid w:val="00462B22"/>
    <w:rsid w:val="00466E73"/>
    <w:rsid w:val="004B5D41"/>
    <w:rsid w:val="004B61EE"/>
    <w:rsid w:val="004C4379"/>
    <w:rsid w:val="004D205D"/>
    <w:rsid w:val="004D2B43"/>
    <w:rsid w:val="004E4EAB"/>
    <w:rsid w:val="004F3476"/>
    <w:rsid w:val="00527A67"/>
    <w:rsid w:val="005417AB"/>
    <w:rsid w:val="00542C86"/>
    <w:rsid w:val="00552602"/>
    <w:rsid w:val="00554EF5"/>
    <w:rsid w:val="00570317"/>
    <w:rsid w:val="00574567"/>
    <w:rsid w:val="00594FC2"/>
    <w:rsid w:val="005A24C2"/>
    <w:rsid w:val="005C2AE3"/>
    <w:rsid w:val="005C73EE"/>
    <w:rsid w:val="005D1843"/>
    <w:rsid w:val="005D45DD"/>
    <w:rsid w:val="005D6816"/>
    <w:rsid w:val="005E1C08"/>
    <w:rsid w:val="005E39E2"/>
    <w:rsid w:val="00602704"/>
    <w:rsid w:val="0066639F"/>
    <w:rsid w:val="00667FF3"/>
    <w:rsid w:val="00672F87"/>
    <w:rsid w:val="00682B5F"/>
    <w:rsid w:val="0069204C"/>
    <w:rsid w:val="0069466D"/>
    <w:rsid w:val="006B426F"/>
    <w:rsid w:val="006B4C84"/>
    <w:rsid w:val="006D1182"/>
    <w:rsid w:val="006D26AF"/>
    <w:rsid w:val="006E1C09"/>
    <w:rsid w:val="006E6FA0"/>
    <w:rsid w:val="007240A6"/>
    <w:rsid w:val="00734F70"/>
    <w:rsid w:val="0076158B"/>
    <w:rsid w:val="00785701"/>
    <w:rsid w:val="007909EA"/>
    <w:rsid w:val="00791ED9"/>
    <w:rsid w:val="007C14C3"/>
    <w:rsid w:val="007C7B8B"/>
    <w:rsid w:val="007E1262"/>
    <w:rsid w:val="007F08A6"/>
    <w:rsid w:val="00812E5F"/>
    <w:rsid w:val="0082348B"/>
    <w:rsid w:val="00830C63"/>
    <w:rsid w:val="00852128"/>
    <w:rsid w:val="008613AB"/>
    <w:rsid w:val="00867993"/>
    <w:rsid w:val="00872723"/>
    <w:rsid w:val="0087479F"/>
    <w:rsid w:val="008D387C"/>
    <w:rsid w:val="009821AA"/>
    <w:rsid w:val="00984474"/>
    <w:rsid w:val="00991EBA"/>
    <w:rsid w:val="009C4EB4"/>
    <w:rsid w:val="009D219C"/>
    <w:rsid w:val="009E093E"/>
    <w:rsid w:val="009F5389"/>
    <w:rsid w:val="009F7EAB"/>
    <w:rsid w:val="00A066D2"/>
    <w:rsid w:val="00A10BC7"/>
    <w:rsid w:val="00A111CF"/>
    <w:rsid w:val="00A3178F"/>
    <w:rsid w:val="00A35151"/>
    <w:rsid w:val="00A37760"/>
    <w:rsid w:val="00A7144B"/>
    <w:rsid w:val="00AA1D8D"/>
    <w:rsid w:val="00AC3A76"/>
    <w:rsid w:val="00AC40DF"/>
    <w:rsid w:val="00AC52DD"/>
    <w:rsid w:val="00AE5D3F"/>
    <w:rsid w:val="00AE7B0B"/>
    <w:rsid w:val="00B21F64"/>
    <w:rsid w:val="00B326BA"/>
    <w:rsid w:val="00B42030"/>
    <w:rsid w:val="00B47730"/>
    <w:rsid w:val="00B56992"/>
    <w:rsid w:val="00B635A9"/>
    <w:rsid w:val="00B803FA"/>
    <w:rsid w:val="00BA1717"/>
    <w:rsid w:val="00BA6809"/>
    <w:rsid w:val="00BF42F7"/>
    <w:rsid w:val="00C16B65"/>
    <w:rsid w:val="00C24C64"/>
    <w:rsid w:val="00C34807"/>
    <w:rsid w:val="00C44E37"/>
    <w:rsid w:val="00C54623"/>
    <w:rsid w:val="00C55683"/>
    <w:rsid w:val="00C80716"/>
    <w:rsid w:val="00C830FE"/>
    <w:rsid w:val="00CA249A"/>
    <w:rsid w:val="00CB0664"/>
    <w:rsid w:val="00CD41AE"/>
    <w:rsid w:val="00D025A0"/>
    <w:rsid w:val="00D24CC2"/>
    <w:rsid w:val="00D40BD1"/>
    <w:rsid w:val="00D43976"/>
    <w:rsid w:val="00D50001"/>
    <w:rsid w:val="00D571D2"/>
    <w:rsid w:val="00D62365"/>
    <w:rsid w:val="00D9102F"/>
    <w:rsid w:val="00DA3B5B"/>
    <w:rsid w:val="00E1641E"/>
    <w:rsid w:val="00E17FC6"/>
    <w:rsid w:val="00E312DE"/>
    <w:rsid w:val="00E3690B"/>
    <w:rsid w:val="00E45726"/>
    <w:rsid w:val="00E5634A"/>
    <w:rsid w:val="00E62391"/>
    <w:rsid w:val="00E71543"/>
    <w:rsid w:val="00E75138"/>
    <w:rsid w:val="00E82E29"/>
    <w:rsid w:val="00E86C8A"/>
    <w:rsid w:val="00EA6FCD"/>
    <w:rsid w:val="00EC101B"/>
    <w:rsid w:val="00EE7E9E"/>
    <w:rsid w:val="00F005D8"/>
    <w:rsid w:val="00F02757"/>
    <w:rsid w:val="00F32819"/>
    <w:rsid w:val="00F43798"/>
    <w:rsid w:val="00F704BC"/>
    <w:rsid w:val="00F949BF"/>
    <w:rsid w:val="00F95049"/>
    <w:rsid w:val="00F961C7"/>
    <w:rsid w:val="00FC44C3"/>
    <w:rsid w:val="00FC693F"/>
    <w:rsid w:val="00FE44CD"/>
    <w:rsid w:val="00FF214E"/>
    <w:rsid w:val="00FF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F048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F949BF"/>
    <w:rPr>
      <w:color w:val="0000FF" w:themeColor="hyperlink"/>
      <w:u w:val="single"/>
    </w:rPr>
  </w:style>
  <w:style w:type="character" w:styleId="aff9">
    <w:name w:val="annotation reference"/>
    <w:basedOn w:val="a2"/>
    <w:uiPriority w:val="99"/>
    <w:semiHidden/>
    <w:unhideWhenUsed/>
    <w:rsid w:val="000D5E79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0D5E79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0D5E79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D5E79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0D5E79"/>
    <w:rPr>
      <w:b/>
      <w:bCs/>
      <w:sz w:val="20"/>
      <w:szCs w:val="20"/>
    </w:rPr>
  </w:style>
  <w:style w:type="paragraph" w:styleId="affe">
    <w:name w:val="Balloon Text"/>
    <w:basedOn w:val="a1"/>
    <w:link w:val="afff"/>
    <w:uiPriority w:val="99"/>
    <w:semiHidden/>
    <w:unhideWhenUsed/>
    <w:rsid w:val="000D5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2"/>
    <w:link w:val="affe"/>
    <w:uiPriority w:val="99"/>
    <w:semiHidden/>
    <w:rsid w:val="000D5E79"/>
    <w:rPr>
      <w:rFonts w:ascii="Segoe UI" w:hAnsi="Segoe UI" w:cs="Segoe UI"/>
      <w:sz w:val="18"/>
      <w:szCs w:val="18"/>
    </w:rPr>
  </w:style>
  <w:style w:type="paragraph" w:styleId="afff0">
    <w:name w:val="Normal (Web)"/>
    <w:basedOn w:val="a1"/>
    <w:uiPriority w:val="99"/>
    <w:semiHidden/>
    <w:unhideWhenUsed/>
    <w:rsid w:val="005A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F949BF"/>
    <w:rPr>
      <w:color w:val="0000FF" w:themeColor="hyperlink"/>
      <w:u w:val="single"/>
    </w:rPr>
  </w:style>
  <w:style w:type="character" w:styleId="aff9">
    <w:name w:val="annotation reference"/>
    <w:basedOn w:val="a2"/>
    <w:uiPriority w:val="99"/>
    <w:semiHidden/>
    <w:unhideWhenUsed/>
    <w:rsid w:val="000D5E79"/>
    <w:rPr>
      <w:sz w:val="16"/>
      <w:szCs w:val="16"/>
    </w:rPr>
  </w:style>
  <w:style w:type="paragraph" w:styleId="affa">
    <w:name w:val="annotation text"/>
    <w:basedOn w:val="a1"/>
    <w:link w:val="affb"/>
    <w:uiPriority w:val="99"/>
    <w:semiHidden/>
    <w:unhideWhenUsed/>
    <w:rsid w:val="000D5E79"/>
    <w:pPr>
      <w:spacing w:line="240" w:lineRule="auto"/>
    </w:pPr>
    <w:rPr>
      <w:sz w:val="20"/>
      <w:szCs w:val="20"/>
    </w:rPr>
  </w:style>
  <w:style w:type="character" w:customStyle="1" w:styleId="affb">
    <w:name w:val="Текст примечания Знак"/>
    <w:basedOn w:val="a2"/>
    <w:link w:val="affa"/>
    <w:uiPriority w:val="99"/>
    <w:semiHidden/>
    <w:rsid w:val="000D5E79"/>
    <w:rPr>
      <w:sz w:val="20"/>
      <w:szCs w:val="20"/>
    </w:rPr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D5E79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rsid w:val="000D5E79"/>
    <w:rPr>
      <w:b/>
      <w:bCs/>
      <w:sz w:val="20"/>
      <w:szCs w:val="20"/>
    </w:rPr>
  </w:style>
  <w:style w:type="paragraph" w:styleId="affe">
    <w:name w:val="Balloon Text"/>
    <w:basedOn w:val="a1"/>
    <w:link w:val="afff"/>
    <w:uiPriority w:val="99"/>
    <w:semiHidden/>
    <w:unhideWhenUsed/>
    <w:rsid w:val="000D5E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">
    <w:name w:val="Текст выноски Знак"/>
    <w:basedOn w:val="a2"/>
    <w:link w:val="affe"/>
    <w:uiPriority w:val="99"/>
    <w:semiHidden/>
    <w:rsid w:val="000D5E79"/>
    <w:rPr>
      <w:rFonts w:ascii="Segoe UI" w:hAnsi="Segoe UI" w:cs="Segoe UI"/>
      <w:sz w:val="18"/>
      <w:szCs w:val="18"/>
    </w:rPr>
  </w:style>
  <w:style w:type="paragraph" w:styleId="afff0">
    <w:name w:val="Normal (Web)"/>
    <w:basedOn w:val="a1"/>
    <w:uiPriority w:val="99"/>
    <w:semiHidden/>
    <w:unhideWhenUsed/>
    <w:rsid w:val="005A2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earningapps.org/" TargetMode="External"/><Relationship Id="rId299" Type="http://schemas.openxmlformats.org/officeDocument/2006/relationships/hyperlink" Target="https://learningapps.org/" TargetMode="External"/><Relationship Id="rId303" Type="http://schemas.openxmlformats.org/officeDocument/2006/relationships/hyperlink" Target="https://education.yandex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learningapps.org/" TargetMode="External"/><Relationship Id="rId159" Type="http://schemas.openxmlformats.org/officeDocument/2006/relationships/hyperlink" Target="https://learningapps.org/" TargetMode="External"/><Relationship Id="rId170" Type="http://schemas.openxmlformats.org/officeDocument/2006/relationships/hyperlink" Target="https://education.yandex.ru/" TargetMode="External"/><Relationship Id="rId191" Type="http://schemas.openxmlformats.org/officeDocument/2006/relationships/hyperlink" Target="https://education.yandex.ru/" TargetMode="External"/><Relationship Id="rId205" Type="http://schemas.openxmlformats.org/officeDocument/2006/relationships/hyperlink" Target="https://education.yandex.ru/" TargetMode="External"/><Relationship Id="rId226" Type="http://schemas.openxmlformats.org/officeDocument/2006/relationships/hyperlink" Target="https://education.yandex.ru/" TargetMode="External"/><Relationship Id="rId247" Type="http://schemas.openxmlformats.org/officeDocument/2006/relationships/hyperlink" Target="https://education.yandex.ru/" TargetMode="External"/><Relationship Id="rId107" Type="http://schemas.openxmlformats.org/officeDocument/2006/relationships/hyperlink" Target="https://education.yandex.ru/" TargetMode="External"/><Relationship Id="rId268" Type="http://schemas.openxmlformats.org/officeDocument/2006/relationships/hyperlink" Target="https://education.yandex.ru/" TargetMode="External"/><Relationship Id="rId289" Type="http://schemas.openxmlformats.org/officeDocument/2006/relationships/hyperlink" Target="https://education.yandex.ru/" TargetMode="External"/><Relationship Id="rId11" Type="http://schemas.openxmlformats.org/officeDocument/2006/relationships/hyperlink" Target="https://www.zipgrade.com/" TargetMode="External"/><Relationship Id="rId32" Type="http://schemas.openxmlformats.org/officeDocument/2006/relationships/hyperlink" Target="https://www.zipgrade.com/" TargetMode="External"/><Relationship Id="rId53" Type="http://schemas.openxmlformats.org/officeDocument/2006/relationships/hyperlink" Target="https://www.zipgrade.com/" TargetMode="External"/><Relationship Id="rId74" Type="http://schemas.openxmlformats.org/officeDocument/2006/relationships/hyperlink" Target="https://www.zipgrade.com/" TargetMode="External"/><Relationship Id="rId128" Type="http://schemas.openxmlformats.org/officeDocument/2006/relationships/hyperlink" Target="https://education.yandex.ru/" TargetMode="External"/><Relationship Id="rId149" Type="http://schemas.openxmlformats.org/officeDocument/2006/relationships/hyperlink" Target="https://education.yandex.ru/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www.zipgrade.com/" TargetMode="External"/><Relationship Id="rId160" Type="http://schemas.openxmlformats.org/officeDocument/2006/relationships/hyperlink" Target="https://www.plickers.com/" TargetMode="External"/><Relationship Id="rId181" Type="http://schemas.openxmlformats.org/officeDocument/2006/relationships/hyperlink" Target="https://www.plickers.com/" TargetMode="External"/><Relationship Id="rId216" Type="http://schemas.openxmlformats.org/officeDocument/2006/relationships/hyperlink" Target="https://www.plickers.com/" TargetMode="External"/><Relationship Id="rId237" Type="http://schemas.openxmlformats.org/officeDocument/2006/relationships/hyperlink" Target="https://www.plickers.com/" TargetMode="External"/><Relationship Id="rId258" Type="http://schemas.openxmlformats.org/officeDocument/2006/relationships/hyperlink" Target="https://www.plickers.com/" TargetMode="External"/><Relationship Id="rId279" Type="http://schemas.openxmlformats.org/officeDocument/2006/relationships/hyperlink" Target="https://www.plickers.com/" TargetMode="External"/><Relationship Id="rId22" Type="http://schemas.openxmlformats.org/officeDocument/2006/relationships/hyperlink" Target="https://uchi.ru/" TargetMode="External"/><Relationship Id="rId43" Type="http://schemas.openxmlformats.org/officeDocument/2006/relationships/hyperlink" Target="https://uchi.ru/" TargetMode="External"/><Relationship Id="rId64" Type="http://schemas.openxmlformats.org/officeDocument/2006/relationships/hyperlink" Target="https://uchi.ru/" TargetMode="External"/><Relationship Id="rId118" Type="http://schemas.openxmlformats.org/officeDocument/2006/relationships/hyperlink" Target="https://www.plickers.com/" TargetMode="External"/><Relationship Id="rId139" Type="http://schemas.openxmlformats.org/officeDocument/2006/relationships/hyperlink" Target="https://www.plickers.com/" TargetMode="External"/><Relationship Id="rId290" Type="http://schemas.openxmlformats.org/officeDocument/2006/relationships/hyperlink" Target="https://www.yaklass.ru/" TargetMode="External"/><Relationship Id="rId304" Type="http://schemas.openxmlformats.org/officeDocument/2006/relationships/hyperlink" Target="https://www.yaklass.ru/" TargetMode="External"/><Relationship Id="rId85" Type="http://schemas.openxmlformats.org/officeDocument/2006/relationships/hyperlink" Target="https://uchi.ru/" TargetMode="External"/><Relationship Id="rId150" Type="http://schemas.openxmlformats.org/officeDocument/2006/relationships/hyperlink" Target="https://www.yaklass.ru/" TargetMode="External"/><Relationship Id="rId171" Type="http://schemas.openxmlformats.org/officeDocument/2006/relationships/hyperlink" Target="https://www.yaklass.ru/" TargetMode="External"/><Relationship Id="rId192" Type="http://schemas.openxmlformats.org/officeDocument/2006/relationships/hyperlink" Target="https://www.yaklass.ru/" TargetMode="External"/><Relationship Id="rId206" Type="http://schemas.openxmlformats.org/officeDocument/2006/relationships/hyperlink" Target="https://www.yaklass.ru/" TargetMode="External"/><Relationship Id="rId227" Type="http://schemas.openxmlformats.org/officeDocument/2006/relationships/hyperlink" Target="https://www.yaklass.ru/" TargetMode="External"/><Relationship Id="rId248" Type="http://schemas.openxmlformats.org/officeDocument/2006/relationships/hyperlink" Target="https://www.yaklass.ru/" TargetMode="External"/><Relationship Id="rId269" Type="http://schemas.openxmlformats.org/officeDocument/2006/relationships/hyperlink" Target="https://www.yaklass.ru/" TargetMode="External"/><Relationship Id="rId12" Type="http://schemas.openxmlformats.org/officeDocument/2006/relationships/hyperlink" Target="https://learningapps.org/" TargetMode="External"/><Relationship Id="rId33" Type="http://schemas.openxmlformats.org/officeDocument/2006/relationships/hyperlink" Target="https://learningapps.org/" TargetMode="External"/><Relationship Id="rId108" Type="http://schemas.openxmlformats.org/officeDocument/2006/relationships/hyperlink" Target="https://www.yaklass.ru/" TargetMode="External"/><Relationship Id="rId129" Type="http://schemas.openxmlformats.org/officeDocument/2006/relationships/hyperlink" Target="https://www.yaklass.ru/" TargetMode="External"/><Relationship Id="rId280" Type="http://schemas.openxmlformats.org/officeDocument/2006/relationships/hyperlink" Target="https://resh.edu.ru/" TargetMode="External"/><Relationship Id="rId54" Type="http://schemas.openxmlformats.org/officeDocument/2006/relationships/hyperlink" Target="https://learningapps.org/" TargetMode="External"/><Relationship Id="rId75" Type="http://schemas.openxmlformats.org/officeDocument/2006/relationships/hyperlink" Target="https://learningapps.org/" TargetMode="External"/><Relationship Id="rId96" Type="http://schemas.openxmlformats.org/officeDocument/2006/relationships/hyperlink" Target="https://learningapps.org/" TargetMode="External"/><Relationship Id="rId140" Type="http://schemas.openxmlformats.org/officeDocument/2006/relationships/hyperlink" Target="https://resh.edu.ru/" TargetMode="External"/><Relationship Id="rId161" Type="http://schemas.openxmlformats.org/officeDocument/2006/relationships/hyperlink" Target="https://resh.edu.ru/" TargetMode="External"/><Relationship Id="rId182" Type="http://schemas.openxmlformats.org/officeDocument/2006/relationships/hyperlink" Target="https://resh.edu.ru/" TargetMode="External"/><Relationship Id="rId217" Type="http://schemas.openxmlformats.org/officeDocument/2006/relationships/hyperlink" Target="https://resh.edu.ru/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resh.edu.ru/" TargetMode="External"/><Relationship Id="rId259" Type="http://schemas.openxmlformats.org/officeDocument/2006/relationships/hyperlink" Target="https://resh.edu.ru/" TargetMode="External"/><Relationship Id="rId23" Type="http://schemas.openxmlformats.org/officeDocument/2006/relationships/hyperlink" Target="https://education.yandex.ru/" TargetMode="External"/><Relationship Id="rId119" Type="http://schemas.openxmlformats.org/officeDocument/2006/relationships/hyperlink" Target="https://resh.edu.ru/" TargetMode="External"/><Relationship Id="rId270" Type="http://schemas.openxmlformats.org/officeDocument/2006/relationships/hyperlink" Target="https://www.zipgrade.com/" TargetMode="External"/><Relationship Id="rId291" Type="http://schemas.openxmlformats.org/officeDocument/2006/relationships/hyperlink" Target="https://www.zipgrade.com/" TargetMode="External"/><Relationship Id="rId305" Type="http://schemas.openxmlformats.org/officeDocument/2006/relationships/hyperlink" Target="https://www.zipgrade.com/" TargetMode="External"/><Relationship Id="rId44" Type="http://schemas.openxmlformats.org/officeDocument/2006/relationships/hyperlink" Target="https://education.yandex.ru/" TargetMode="External"/><Relationship Id="rId65" Type="http://schemas.openxmlformats.org/officeDocument/2006/relationships/hyperlink" Target="https://education.yandex.ru/" TargetMode="External"/><Relationship Id="rId86" Type="http://schemas.openxmlformats.org/officeDocument/2006/relationships/hyperlink" Target="https://education.yandex.ru/" TargetMode="External"/><Relationship Id="rId130" Type="http://schemas.openxmlformats.org/officeDocument/2006/relationships/hyperlink" Target="https://www.zipgrade.com/" TargetMode="External"/><Relationship Id="rId151" Type="http://schemas.openxmlformats.org/officeDocument/2006/relationships/hyperlink" Target="https://www.zipgrade.com/" TargetMode="External"/><Relationship Id="rId172" Type="http://schemas.openxmlformats.org/officeDocument/2006/relationships/hyperlink" Target="https://www.zipgrade.com/" TargetMode="External"/><Relationship Id="rId193" Type="http://schemas.openxmlformats.org/officeDocument/2006/relationships/hyperlink" Target="https://www.zipgrade.com/" TargetMode="External"/><Relationship Id="rId207" Type="http://schemas.openxmlformats.org/officeDocument/2006/relationships/hyperlink" Target="https://www.zipgrade.com/" TargetMode="External"/><Relationship Id="rId228" Type="http://schemas.openxmlformats.org/officeDocument/2006/relationships/hyperlink" Target="https://www.zipgrade.com/" TargetMode="External"/><Relationship Id="rId249" Type="http://schemas.openxmlformats.org/officeDocument/2006/relationships/hyperlink" Target="https://www.zipgrade.com/" TargetMode="External"/><Relationship Id="rId13" Type="http://schemas.openxmlformats.org/officeDocument/2006/relationships/hyperlink" Target="https://www.plickers.com/" TargetMode="External"/><Relationship Id="rId109" Type="http://schemas.openxmlformats.org/officeDocument/2006/relationships/hyperlink" Target="https://www.zipgrade.com/" TargetMode="External"/><Relationship Id="rId260" Type="http://schemas.openxmlformats.org/officeDocument/2006/relationships/hyperlink" Target="https://uchi.ru/" TargetMode="External"/><Relationship Id="rId281" Type="http://schemas.openxmlformats.org/officeDocument/2006/relationships/hyperlink" Target="https://uchi.ru/" TargetMode="External"/><Relationship Id="rId34" Type="http://schemas.openxmlformats.org/officeDocument/2006/relationships/hyperlink" Target="https://www.plickers.com/" TargetMode="External"/><Relationship Id="rId55" Type="http://schemas.openxmlformats.org/officeDocument/2006/relationships/hyperlink" Target="https://www.plickers.com/" TargetMode="External"/><Relationship Id="rId76" Type="http://schemas.openxmlformats.org/officeDocument/2006/relationships/hyperlink" Target="https://www.plickers.com/" TargetMode="External"/><Relationship Id="rId97" Type="http://schemas.openxmlformats.org/officeDocument/2006/relationships/hyperlink" Target="https://www.plickers.com/" TargetMode="External"/><Relationship Id="rId120" Type="http://schemas.openxmlformats.org/officeDocument/2006/relationships/hyperlink" Target="https://uchi.ru/" TargetMode="External"/><Relationship Id="rId141" Type="http://schemas.openxmlformats.org/officeDocument/2006/relationships/hyperlink" Target="https://uchi.ru/" TargetMode="External"/><Relationship Id="rId7" Type="http://schemas.openxmlformats.org/officeDocument/2006/relationships/hyperlink" Target="https://resh.edu.ru/" TargetMode="External"/><Relationship Id="rId162" Type="http://schemas.openxmlformats.org/officeDocument/2006/relationships/hyperlink" Target="https://uchi.ru/" TargetMode="External"/><Relationship Id="rId183" Type="http://schemas.openxmlformats.org/officeDocument/2006/relationships/hyperlink" Target="https://uchi.ru/" TargetMode="External"/><Relationship Id="rId218" Type="http://schemas.openxmlformats.org/officeDocument/2006/relationships/hyperlink" Target="https://uchi.ru/" TargetMode="External"/><Relationship Id="rId239" Type="http://schemas.openxmlformats.org/officeDocument/2006/relationships/hyperlink" Target="https://uchi.ru/" TargetMode="External"/><Relationship Id="rId250" Type="http://schemas.openxmlformats.org/officeDocument/2006/relationships/hyperlink" Target="https://learningapps.org/" TargetMode="External"/><Relationship Id="rId271" Type="http://schemas.openxmlformats.org/officeDocument/2006/relationships/hyperlink" Target="https://learningapps.org/" TargetMode="External"/><Relationship Id="rId292" Type="http://schemas.openxmlformats.org/officeDocument/2006/relationships/hyperlink" Target="https://learningapps.org/" TargetMode="External"/><Relationship Id="rId306" Type="http://schemas.openxmlformats.org/officeDocument/2006/relationships/hyperlink" Target="https://learningapps.org/" TargetMode="External"/><Relationship Id="rId24" Type="http://schemas.openxmlformats.org/officeDocument/2006/relationships/hyperlink" Target="https://www.yaklass.ru/" TargetMode="External"/><Relationship Id="rId40" Type="http://schemas.openxmlformats.org/officeDocument/2006/relationships/hyperlink" Target="https://learningapps.org/" TargetMode="External"/><Relationship Id="rId45" Type="http://schemas.openxmlformats.org/officeDocument/2006/relationships/hyperlink" Target="https://www.yaklass.ru/" TargetMode="External"/><Relationship Id="rId66" Type="http://schemas.openxmlformats.org/officeDocument/2006/relationships/hyperlink" Target="https://www.yaklass.ru/" TargetMode="External"/><Relationship Id="rId87" Type="http://schemas.openxmlformats.org/officeDocument/2006/relationships/hyperlink" Target="https://www.yaklass.ru/" TargetMode="External"/><Relationship Id="rId110" Type="http://schemas.openxmlformats.org/officeDocument/2006/relationships/hyperlink" Target="https://learningapps.org/" TargetMode="External"/><Relationship Id="rId115" Type="http://schemas.openxmlformats.org/officeDocument/2006/relationships/hyperlink" Target="https://www.yaklass.ru/" TargetMode="External"/><Relationship Id="rId131" Type="http://schemas.openxmlformats.org/officeDocument/2006/relationships/hyperlink" Target="https://learningapps.org/" TargetMode="External"/><Relationship Id="rId136" Type="http://schemas.openxmlformats.org/officeDocument/2006/relationships/hyperlink" Target="https://www.yaklass.ru/" TargetMode="External"/><Relationship Id="rId157" Type="http://schemas.openxmlformats.org/officeDocument/2006/relationships/hyperlink" Target="https://www.yaklass.ru/" TargetMode="External"/><Relationship Id="rId178" Type="http://schemas.openxmlformats.org/officeDocument/2006/relationships/hyperlink" Target="https://www.yaklass.ru/" TargetMode="External"/><Relationship Id="rId301" Type="http://schemas.openxmlformats.org/officeDocument/2006/relationships/hyperlink" Target="https://resh.edu.ru/" TargetMode="External"/><Relationship Id="rId61" Type="http://schemas.openxmlformats.org/officeDocument/2006/relationships/hyperlink" Target="https://learningapps.org/" TargetMode="External"/><Relationship Id="rId82" Type="http://schemas.openxmlformats.org/officeDocument/2006/relationships/hyperlink" Target="https://learningapps.org/" TargetMode="External"/><Relationship Id="rId152" Type="http://schemas.openxmlformats.org/officeDocument/2006/relationships/hyperlink" Target="https://learningapps.org/" TargetMode="External"/><Relationship Id="rId173" Type="http://schemas.openxmlformats.org/officeDocument/2006/relationships/hyperlink" Target="https://learningapps.org/" TargetMode="External"/><Relationship Id="rId194" Type="http://schemas.openxmlformats.org/officeDocument/2006/relationships/hyperlink" Target="https://learningapps.org/" TargetMode="External"/><Relationship Id="rId199" Type="http://schemas.openxmlformats.org/officeDocument/2006/relationships/hyperlink" Target="https://www.yaklass.ru/" TargetMode="External"/><Relationship Id="rId203" Type="http://schemas.openxmlformats.org/officeDocument/2006/relationships/hyperlink" Target="https://resh.edu.ru/" TargetMode="External"/><Relationship Id="rId208" Type="http://schemas.openxmlformats.org/officeDocument/2006/relationships/hyperlink" Target="https://learningapps.org/" TargetMode="External"/><Relationship Id="rId229" Type="http://schemas.openxmlformats.org/officeDocument/2006/relationships/hyperlink" Target="https://learningapps.org/" TargetMode="External"/><Relationship Id="rId19" Type="http://schemas.openxmlformats.org/officeDocument/2006/relationships/hyperlink" Target="https://learningapps.org/" TargetMode="External"/><Relationship Id="rId224" Type="http://schemas.openxmlformats.org/officeDocument/2006/relationships/hyperlink" Target="https://resh.edu.ru/" TargetMode="External"/><Relationship Id="rId240" Type="http://schemas.openxmlformats.org/officeDocument/2006/relationships/hyperlink" Target="https://education.yandex.ru/" TargetMode="External"/><Relationship Id="rId245" Type="http://schemas.openxmlformats.org/officeDocument/2006/relationships/hyperlink" Target="https://resh.edu.ru/" TargetMode="External"/><Relationship Id="rId261" Type="http://schemas.openxmlformats.org/officeDocument/2006/relationships/hyperlink" Target="https://education.yandex.ru/" TargetMode="External"/><Relationship Id="rId266" Type="http://schemas.openxmlformats.org/officeDocument/2006/relationships/hyperlink" Target="https://resh.edu.ru/" TargetMode="External"/><Relationship Id="rId287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30" Type="http://schemas.openxmlformats.org/officeDocument/2006/relationships/hyperlink" Target="https://education.yandex.ru/" TargetMode="External"/><Relationship Id="rId35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education.yandex.ru/" TargetMode="External"/><Relationship Id="rId105" Type="http://schemas.openxmlformats.org/officeDocument/2006/relationships/hyperlink" Target="https://resh.edu.ru/" TargetMode="External"/><Relationship Id="rId126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168" Type="http://schemas.openxmlformats.org/officeDocument/2006/relationships/hyperlink" Target="https://resh.edu.ru/" TargetMode="External"/><Relationship Id="rId282" Type="http://schemas.openxmlformats.org/officeDocument/2006/relationships/hyperlink" Target="https://education.yandex.ru/" TargetMode="External"/><Relationship Id="rId312" Type="http://schemas.microsoft.com/office/2011/relationships/people" Target="people.xm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s://education.yandex.ru/" TargetMode="External"/><Relationship Id="rId72" Type="http://schemas.openxmlformats.org/officeDocument/2006/relationships/hyperlink" Target="https://education.yandex.ru/" TargetMode="External"/><Relationship Id="rId93" Type="http://schemas.openxmlformats.org/officeDocument/2006/relationships/hyperlink" Target="https://education.yandex.ru/" TargetMode="External"/><Relationship Id="rId98" Type="http://schemas.openxmlformats.org/officeDocument/2006/relationships/hyperlink" Target="https://resh.edu.ru/" TargetMode="External"/><Relationship Id="rId121" Type="http://schemas.openxmlformats.org/officeDocument/2006/relationships/hyperlink" Target="https://education.yandex.ru/" TargetMode="External"/><Relationship Id="rId142" Type="http://schemas.openxmlformats.org/officeDocument/2006/relationships/hyperlink" Target="https://education.yandex.ru/" TargetMode="External"/><Relationship Id="rId163" Type="http://schemas.openxmlformats.org/officeDocument/2006/relationships/hyperlink" Target="https://education.yandex.ru/" TargetMode="External"/><Relationship Id="rId184" Type="http://schemas.openxmlformats.org/officeDocument/2006/relationships/hyperlink" Target="https://education.yandex.ru/" TargetMode="External"/><Relationship Id="rId189" Type="http://schemas.openxmlformats.org/officeDocument/2006/relationships/hyperlink" Target="https://resh.edu.ru/" TargetMode="External"/><Relationship Id="rId219" Type="http://schemas.openxmlformats.org/officeDocument/2006/relationships/hyperlink" Target="https://education.yandex.ru/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zipgrade.com/" TargetMode="External"/><Relationship Id="rId230" Type="http://schemas.openxmlformats.org/officeDocument/2006/relationships/hyperlink" Target="https://www.plickers.com/" TargetMode="External"/><Relationship Id="rId235" Type="http://schemas.openxmlformats.org/officeDocument/2006/relationships/hyperlink" Target="https://www.zipgrade.com/" TargetMode="External"/><Relationship Id="rId251" Type="http://schemas.openxmlformats.org/officeDocument/2006/relationships/hyperlink" Target="https://www.plickers.com/" TargetMode="External"/><Relationship Id="rId256" Type="http://schemas.openxmlformats.org/officeDocument/2006/relationships/hyperlink" Target="https://www.zipgrade.com/" TargetMode="External"/><Relationship Id="rId277" Type="http://schemas.openxmlformats.org/officeDocument/2006/relationships/hyperlink" Target="https://www.zipgrade.com/" TargetMode="External"/><Relationship Id="rId298" Type="http://schemas.openxmlformats.org/officeDocument/2006/relationships/hyperlink" Target="https://www.zipgrade.com/" TargetMode="External"/><Relationship Id="rId25" Type="http://schemas.openxmlformats.org/officeDocument/2006/relationships/hyperlink" Target="https://www.zipgrade.com/" TargetMode="External"/><Relationship Id="rId46" Type="http://schemas.openxmlformats.org/officeDocument/2006/relationships/hyperlink" Target="https://www.zipgrade.com/" TargetMode="External"/><Relationship Id="rId67" Type="http://schemas.openxmlformats.org/officeDocument/2006/relationships/hyperlink" Target="https://www.zipgrade.com/" TargetMode="External"/><Relationship Id="rId116" Type="http://schemas.openxmlformats.org/officeDocument/2006/relationships/hyperlink" Target="https://www.zipgrade.com/" TargetMode="External"/><Relationship Id="rId137" Type="http://schemas.openxmlformats.org/officeDocument/2006/relationships/hyperlink" Target="https://www.zipgrade.com/" TargetMode="External"/><Relationship Id="rId158" Type="http://schemas.openxmlformats.org/officeDocument/2006/relationships/hyperlink" Target="https://www.zipgrade.com/" TargetMode="External"/><Relationship Id="rId272" Type="http://schemas.openxmlformats.org/officeDocument/2006/relationships/hyperlink" Target="https://www.plickers.com/" TargetMode="External"/><Relationship Id="rId293" Type="http://schemas.openxmlformats.org/officeDocument/2006/relationships/hyperlink" Target="https://www.plickers.com/" TargetMode="External"/><Relationship Id="rId302" Type="http://schemas.openxmlformats.org/officeDocument/2006/relationships/hyperlink" Target="https://uchi.ru/" TargetMode="External"/><Relationship Id="rId307" Type="http://schemas.openxmlformats.org/officeDocument/2006/relationships/hyperlink" Target="https://www.plickers.com/" TargetMode="External"/><Relationship Id="rId20" Type="http://schemas.openxmlformats.org/officeDocument/2006/relationships/hyperlink" Target="https://www.plickers.com/" TargetMode="External"/><Relationship Id="rId41" Type="http://schemas.openxmlformats.org/officeDocument/2006/relationships/hyperlink" Target="https://www.plickers.com/" TargetMode="External"/><Relationship Id="rId62" Type="http://schemas.openxmlformats.org/officeDocument/2006/relationships/hyperlink" Target="https://www.plickers.com/" TargetMode="External"/><Relationship Id="rId83" Type="http://schemas.openxmlformats.org/officeDocument/2006/relationships/hyperlink" Target="https://www.plickers.com/" TargetMode="External"/><Relationship Id="rId88" Type="http://schemas.openxmlformats.org/officeDocument/2006/relationships/hyperlink" Target="https://www.zipgrade.com/" TargetMode="External"/><Relationship Id="rId111" Type="http://schemas.openxmlformats.org/officeDocument/2006/relationships/hyperlink" Target="https://www.plickers.com/" TargetMode="External"/><Relationship Id="rId132" Type="http://schemas.openxmlformats.org/officeDocument/2006/relationships/hyperlink" Target="https://www.plickers.com/" TargetMode="External"/><Relationship Id="rId153" Type="http://schemas.openxmlformats.org/officeDocument/2006/relationships/hyperlink" Target="https://www.plickers.com/" TargetMode="External"/><Relationship Id="rId174" Type="http://schemas.openxmlformats.org/officeDocument/2006/relationships/hyperlink" Target="https://www.plickers.com/" TargetMode="External"/><Relationship Id="rId179" Type="http://schemas.openxmlformats.org/officeDocument/2006/relationships/hyperlink" Target="https://www.zipgrade.com/" TargetMode="External"/><Relationship Id="rId195" Type="http://schemas.openxmlformats.org/officeDocument/2006/relationships/hyperlink" Target="https://www.plickers.com/" TargetMode="External"/><Relationship Id="rId209" Type="http://schemas.openxmlformats.org/officeDocument/2006/relationships/hyperlink" Target="https://www.plickers.com/" TargetMode="External"/><Relationship Id="rId190" Type="http://schemas.openxmlformats.org/officeDocument/2006/relationships/hyperlink" Target="https://uchi.ru/" TargetMode="External"/><Relationship Id="rId204" Type="http://schemas.openxmlformats.org/officeDocument/2006/relationships/hyperlink" Target="https://uchi.ru/" TargetMode="External"/><Relationship Id="rId220" Type="http://schemas.openxmlformats.org/officeDocument/2006/relationships/hyperlink" Target="https://www.yaklass.ru/" TargetMode="External"/><Relationship Id="rId225" Type="http://schemas.openxmlformats.org/officeDocument/2006/relationships/hyperlink" Target="https://uchi.ru/" TargetMode="External"/><Relationship Id="rId241" Type="http://schemas.openxmlformats.org/officeDocument/2006/relationships/hyperlink" Target="https://www.yaklass.ru/" TargetMode="External"/><Relationship Id="rId246" Type="http://schemas.openxmlformats.org/officeDocument/2006/relationships/hyperlink" Target="https://uchi.ru/" TargetMode="External"/><Relationship Id="rId267" Type="http://schemas.openxmlformats.org/officeDocument/2006/relationships/hyperlink" Target="https://uchi.ru/" TargetMode="External"/><Relationship Id="rId288" Type="http://schemas.openxmlformats.org/officeDocument/2006/relationships/hyperlink" Target="https://uchi.ru/" TargetMode="External"/><Relationship Id="rId15" Type="http://schemas.openxmlformats.org/officeDocument/2006/relationships/hyperlink" Target="https://uchi.ru/" TargetMode="External"/><Relationship Id="rId36" Type="http://schemas.openxmlformats.org/officeDocument/2006/relationships/hyperlink" Target="https://uchi.ru/" TargetMode="External"/><Relationship Id="rId57" Type="http://schemas.openxmlformats.org/officeDocument/2006/relationships/hyperlink" Target="https://uchi.ru/" TargetMode="External"/><Relationship Id="rId106" Type="http://schemas.openxmlformats.org/officeDocument/2006/relationships/hyperlink" Target="https://uchi.ru/" TargetMode="External"/><Relationship Id="rId127" Type="http://schemas.openxmlformats.org/officeDocument/2006/relationships/hyperlink" Target="https://uchi.ru/" TargetMode="External"/><Relationship Id="rId262" Type="http://schemas.openxmlformats.org/officeDocument/2006/relationships/hyperlink" Target="https://www.yaklass.ru/" TargetMode="External"/><Relationship Id="rId283" Type="http://schemas.openxmlformats.org/officeDocument/2006/relationships/hyperlink" Target="https://www.yaklass.ru/" TargetMode="External"/><Relationship Id="rId10" Type="http://schemas.openxmlformats.org/officeDocument/2006/relationships/hyperlink" Target="https://www.yaklass.ru/" TargetMode="External"/><Relationship Id="rId31" Type="http://schemas.openxmlformats.org/officeDocument/2006/relationships/hyperlink" Target="https://www.yaklass.ru/" TargetMode="External"/><Relationship Id="rId52" Type="http://schemas.openxmlformats.org/officeDocument/2006/relationships/hyperlink" Target="https://www.yaklass.ru/" TargetMode="External"/><Relationship Id="rId73" Type="http://schemas.openxmlformats.org/officeDocument/2006/relationships/hyperlink" Target="https://www.yaklass.ru/" TargetMode="External"/><Relationship Id="rId78" Type="http://schemas.openxmlformats.org/officeDocument/2006/relationships/hyperlink" Target="https://uchi.ru/" TargetMode="External"/><Relationship Id="rId94" Type="http://schemas.openxmlformats.org/officeDocument/2006/relationships/hyperlink" Target="https://www.yaklass.ru/" TargetMode="External"/><Relationship Id="rId99" Type="http://schemas.openxmlformats.org/officeDocument/2006/relationships/hyperlink" Target="https://uchi.ru/" TargetMode="External"/><Relationship Id="rId101" Type="http://schemas.openxmlformats.org/officeDocument/2006/relationships/hyperlink" Target="https://www.yaklass.ru/" TargetMode="External"/><Relationship Id="rId122" Type="http://schemas.openxmlformats.org/officeDocument/2006/relationships/hyperlink" Target="https://www.yaklass.ru/" TargetMode="External"/><Relationship Id="rId143" Type="http://schemas.openxmlformats.org/officeDocument/2006/relationships/hyperlink" Target="https://www.yaklass.ru/" TargetMode="External"/><Relationship Id="rId148" Type="http://schemas.openxmlformats.org/officeDocument/2006/relationships/hyperlink" Target="https://uchi.ru/" TargetMode="External"/><Relationship Id="rId164" Type="http://schemas.openxmlformats.org/officeDocument/2006/relationships/hyperlink" Target="https://www.yaklass.ru/" TargetMode="External"/><Relationship Id="rId169" Type="http://schemas.openxmlformats.org/officeDocument/2006/relationships/hyperlink" Target="https://uchi.ru/" TargetMode="External"/><Relationship Id="rId185" Type="http://schemas.openxmlformats.org/officeDocument/2006/relationships/hyperlink" Target="https://www.yaklass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ducation.yandex.ru/" TargetMode="External"/><Relationship Id="rId180" Type="http://schemas.openxmlformats.org/officeDocument/2006/relationships/hyperlink" Target="https://learningapps.org/" TargetMode="External"/><Relationship Id="rId210" Type="http://schemas.openxmlformats.org/officeDocument/2006/relationships/hyperlink" Target="https://resh.edu.ru/" TargetMode="External"/><Relationship Id="rId215" Type="http://schemas.openxmlformats.org/officeDocument/2006/relationships/hyperlink" Target="https://learningapps.org/" TargetMode="External"/><Relationship Id="rId236" Type="http://schemas.openxmlformats.org/officeDocument/2006/relationships/hyperlink" Target="https://learningapps.org/" TargetMode="External"/><Relationship Id="rId257" Type="http://schemas.openxmlformats.org/officeDocument/2006/relationships/hyperlink" Target="https://learningapps.org/" TargetMode="External"/><Relationship Id="rId278" Type="http://schemas.openxmlformats.org/officeDocument/2006/relationships/hyperlink" Target="https://learningapps.org/" TargetMode="External"/><Relationship Id="rId26" Type="http://schemas.openxmlformats.org/officeDocument/2006/relationships/hyperlink" Target="https://learningapps.org/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s://resh.edu.ru/" TargetMode="External"/><Relationship Id="rId273" Type="http://schemas.openxmlformats.org/officeDocument/2006/relationships/hyperlink" Target="https://resh.edu.ru/" TargetMode="External"/><Relationship Id="rId294" Type="http://schemas.openxmlformats.org/officeDocument/2006/relationships/hyperlink" Target="https://resh.edu.ru/" TargetMode="External"/><Relationship Id="rId308" Type="http://schemas.openxmlformats.org/officeDocument/2006/relationships/comments" Target="comments.xml"/><Relationship Id="rId47" Type="http://schemas.openxmlformats.org/officeDocument/2006/relationships/hyperlink" Target="https://learningapps.org/" TargetMode="External"/><Relationship Id="rId68" Type="http://schemas.openxmlformats.org/officeDocument/2006/relationships/hyperlink" Target="https://learningapps.org/" TargetMode="External"/><Relationship Id="rId89" Type="http://schemas.openxmlformats.org/officeDocument/2006/relationships/hyperlink" Target="https://learningapps.org/" TargetMode="External"/><Relationship Id="rId112" Type="http://schemas.openxmlformats.org/officeDocument/2006/relationships/hyperlink" Target="https://resh.edu.ru/" TargetMode="External"/><Relationship Id="rId133" Type="http://schemas.openxmlformats.org/officeDocument/2006/relationships/hyperlink" Target="https://resh.edu.ru/" TargetMode="External"/><Relationship Id="rId154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196" Type="http://schemas.openxmlformats.org/officeDocument/2006/relationships/hyperlink" Target="https://resh.edu.ru/" TargetMode="External"/><Relationship Id="rId200" Type="http://schemas.openxmlformats.org/officeDocument/2006/relationships/hyperlink" Target="https://www.zipgrade.com/" TargetMode="External"/><Relationship Id="rId16" Type="http://schemas.openxmlformats.org/officeDocument/2006/relationships/hyperlink" Target="https://education.yandex.ru/" TargetMode="External"/><Relationship Id="rId221" Type="http://schemas.openxmlformats.org/officeDocument/2006/relationships/hyperlink" Target="https://www.zipgrade.com/" TargetMode="External"/><Relationship Id="rId242" Type="http://schemas.openxmlformats.org/officeDocument/2006/relationships/hyperlink" Target="https://www.zipgrade.com/" TargetMode="External"/><Relationship Id="rId263" Type="http://schemas.openxmlformats.org/officeDocument/2006/relationships/hyperlink" Target="https://www.zipgrade.com/" TargetMode="External"/><Relationship Id="rId284" Type="http://schemas.openxmlformats.org/officeDocument/2006/relationships/hyperlink" Target="https://www.zipgrade.com/" TargetMode="External"/><Relationship Id="rId37" Type="http://schemas.openxmlformats.org/officeDocument/2006/relationships/hyperlink" Target="https://education.yandex.ru/" TargetMode="External"/><Relationship Id="rId58" Type="http://schemas.openxmlformats.org/officeDocument/2006/relationships/hyperlink" Target="https://education.yandex.ru/" TargetMode="External"/><Relationship Id="rId79" Type="http://schemas.openxmlformats.org/officeDocument/2006/relationships/hyperlink" Target="https://education.yandex.ru/" TargetMode="External"/><Relationship Id="rId102" Type="http://schemas.openxmlformats.org/officeDocument/2006/relationships/hyperlink" Target="https://www.zipgrade.com/" TargetMode="External"/><Relationship Id="rId123" Type="http://schemas.openxmlformats.org/officeDocument/2006/relationships/hyperlink" Target="https://www.zipgrade.com/" TargetMode="External"/><Relationship Id="rId144" Type="http://schemas.openxmlformats.org/officeDocument/2006/relationships/hyperlink" Target="https://www.zipgrade.com/" TargetMode="External"/><Relationship Id="rId90" Type="http://schemas.openxmlformats.org/officeDocument/2006/relationships/hyperlink" Target="https://www.plickers.com/" TargetMode="External"/><Relationship Id="rId165" Type="http://schemas.openxmlformats.org/officeDocument/2006/relationships/hyperlink" Target="https://www.zipgrade.com/" TargetMode="External"/><Relationship Id="rId186" Type="http://schemas.openxmlformats.org/officeDocument/2006/relationships/hyperlink" Target="https://www.zipgrade.com/" TargetMode="External"/><Relationship Id="rId211" Type="http://schemas.openxmlformats.org/officeDocument/2006/relationships/hyperlink" Target="https://uchi.ru/" TargetMode="External"/><Relationship Id="rId232" Type="http://schemas.openxmlformats.org/officeDocument/2006/relationships/hyperlink" Target="https://uchi.ru/" TargetMode="External"/><Relationship Id="rId253" Type="http://schemas.openxmlformats.org/officeDocument/2006/relationships/hyperlink" Target="https://uchi.ru/" TargetMode="External"/><Relationship Id="rId274" Type="http://schemas.openxmlformats.org/officeDocument/2006/relationships/hyperlink" Target="https://uchi.ru/" TargetMode="External"/><Relationship Id="rId295" Type="http://schemas.openxmlformats.org/officeDocument/2006/relationships/hyperlink" Target="https://uchi.ru/" TargetMode="External"/><Relationship Id="rId309" Type="http://schemas.openxmlformats.org/officeDocument/2006/relationships/fontTable" Target="fontTable.xml"/><Relationship Id="rId27" Type="http://schemas.openxmlformats.org/officeDocument/2006/relationships/hyperlink" Target="https://www.plickers.com/" TargetMode="External"/><Relationship Id="rId48" Type="http://schemas.openxmlformats.org/officeDocument/2006/relationships/hyperlink" Target="https://www.plickers.com/" TargetMode="External"/><Relationship Id="rId69" Type="http://schemas.openxmlformats.org/officeDocument/2006/relationships/hyperlink" Target="https://www.plickers.com/" TargetMode="External"/><Relationship Id="rId113" Type="http://schemas.openxmlformats.org/officeDocument/2006/relationships/hyperlink" Target="https://uchi.ru/" TargetMode="External"/><Relationship Id="rId134" Type="http://schemas.openxmlformats.org/officeDocument/2006/relationships/hyperlink" Target="https://uchi.ru/" TargetMode="External"/><Relationship Id="rId80" Type="http://schemas.openxmlformats.org/officeDocument/2006/relationships/hyperlink" Target="https://www.yaklass.ru/" TargetMode="External"/><Relationship Id="rId155" Type="http://schemas.openxmlformats.org/officeDocument/2006/relationships/hyperlink" Target="https://uchi.ru/" TargetMode="External"/><Relationship Id="rId176" Type="http://schemas.openxmlformats.org/officeDocument/2006/relationships/hyperlink" Target="https://uchi.ru/" TargetMode="External"/><Relationship Id="rId197" Type="http://schemas.openxmlformats.org/officeDocument/2006/relationships/hyperlink" Target="https://uchi.ru/" TargetMode="External"/><Relationship Id="rId201" Type="http://schemas.openxmlformats.org/officeDocument/2006/relationships/hyperlink" Target="https://learningapps.org/" TargetMode="External"/><Relationship Id="rId222" Type="http://schemas.openxmlformats.org/officeDocument/2006/relationships/hyperlink" Target="https://learningapps.org/" TargetMode="External"/><Relationship Id="rId243" Type="http://schemas.openxmlformats.org/officeDocument/2006/relationships/hyperlink" Target="https://learningapps.org/" TargetMode="External"/><Relationship Id="rId264" Type="http://schemas.openxmlformats.org/officeDocument/2006/relationships/hyperlink" Target="https://learningapps.org/" TargetMode="External"/><Relationship Id="rId285" Type="http://schemas.openxmlformats.org/officeDocument/2006/relationships/hyperlink" Target="https://learningapps.org/" TargetMode="External"/><Relationship Id="rId17" Type="http://schemas.openxmlformats.org/officeDocument/2006/relationships/hyperlink" Target="https://www.yaklass.ru/" TargetMode="External"/><Relationship Id="rId38" Type="http://schemas.openxmlformats.org/officeDocument/2006/relationships/hyperlink" Target="https://www.yaklass.ru/" TargetMode="External"/><Relationship Id="rId59" Type="http://schemas.openxmlformats.org/officeDocument/2006/relationships/hyperlink" Target="https://www.yaklass.ru/" TargetMode="External"/><Relationship Id="rId103" Type="http://schemas.openxmlformats.org/officeDocument/2006/relationships/hyperlink" Target="https://learningapps.org/" TargetMode="External"/><Relationship Id="rId124" Type="http://schemas.openxmlformats.org/officeDocument/2006/relationships/hyperlink" Target="https://learningapps.org/" TargetMode="External"/><Relationship Id="rId310" Type="http://schemas.openxmlformats.org/officeDocument/2006/relationships/theme" Target="theme/theme1.xml"/><Relationship Id="rId70" Type="http://schemas.openxmlformats.org/officeDocument/2006/relationships/hyperlink" Target="https://resh.edu.ru/" TargetMode="External"/><Relationship Id="rId91" Type="http://schemas.openxmlformats.org/officeDocument/2006/relationships/hyperlink" Target="https://resh.edu.ru/" TargetMode="External"/><Relationship Id="rId145" Type="http://schemas.openxmlformats.org/officeDocument/2006/relationships/hyperlink" Target="https://learningapps.org/" TargetMode="External"/><Relationship Id="rId166" Type="http://schemas.openxmlformats.org/officeDocument/2006/relationships/hyperlink" Target="https://learningapps.org/" TargetMode="External"/><Relationship Id="rId187" Type="http://schemas.openxmlformats.org/officeDocument/2006/relationships/hyperlink" Target="https://learningapps.org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education.yandex.ru/" TargetMode="External"/><Relationship Id="rId233" Type="http://schemas.openxmlformats.org/officeDocument/2006/relationships/hyperlink" Target="https://education.yandex.ru/" TargetMode="External"/><Relationship Id="rId254" Type="http://schemas.openxmlformats.org/officeDocument/2006/relationships/hyperlink" Target="https://education.yandex.ru/" TargetMode="External"/><Relationship Id="rId28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education.yandex.ru/" TargetMode="External"/><Relationship Id="rId275" Type="http://schemas.openxmlformats.org/officeDocument/2006/relationships/hyperlink" Target="https://education.yandex.ru/" TargetMode="External"/><Relationship Id="rId296" Type="http://schemas.openxmlformats.org/officeDocument/2006/relationships/hyperlink" Target="https://education.yandex.ru/" TargetMode="External"/><Relationship Id="rId300" Type="http://schemas.openxmlformats.org/officeDocument/2006/relationships/hyperlink" Target="https://www.plickers.com/" TargetMode="External"/><Relationship Id="rId60" Type="http://schemas.openxmlformats.org/officeDocument/2006/relationships/hyperlink" Target="https://www.zipgrade.com/" TargetMode="External"/><Relationship Id="rId81" Type="http://schemas.openxmlformats.org/officeDocument/2006/relationships/hyperlink" Target="https://www.zipgrade.com/" TargetMode="External"/><Relationship Id="rId135" Type="http://schemas.openxmlformats.org/officeDocument/2006/relationships/hyperlink" Target="https://education.yandex.ru/" TargetMode="External"/><Relationship Id="rId156" Type="http://schemas.openxmlformats.org/officeDocument/2006/relationships/hyperlink" Target="https://education.yandex.ru/" TargetMode="External"/><Relationship Id="rId177" Type="http://schemas.openxmlformats.org/officeDocument/2006/relationships/hyperlink" Target="https://education.yandex.ru/" TargetMode="External"/><Relationship Id="rId198" Type="http://schemas.openxmlformats.org/officeDocument/2006/relationships/hyperlink" Target="https://education.yandex.ru/" TargetMode="External"/><Relationship Id="rId202" Type="http://schemas.openxmlformats.org/officeDocument/2006/relationships/hyperlink" Target="https://www.plickers.com/" TargetMode="External"/><Relationship Id="rId223" Type="http://schemas.openxmlformats.org/officeDocument/2006/relationships/hyperlink" Target="https://www.plickers.com/" TargetMode="External"/><Relationship Id="rId244" Type="http://schemas.openxmlformats.org/officeDocument/2006/relationships/hyperlink" Target="https://www.plickers.com/" TargetMode="External"/><Relationship Id="rId18" Type="http://schemas.openxmlformats.org/officeDocument/2006/relationships/hyperlink" Target="https://www.zipgrade.com/" TargetMode="External"/><Relationship Id="rId39" Type="http://schemas.openxmlformats.org/officeDocument/2006/relationships/hyperlink" Target="https://www.zipgrade.com/" TargetMode="External"/><Relationship Id="rId265" Type="http://schemas.openxmlformats.org/officeDocument/2006/relationships/hyperlink" Target="https://www.plickers.com/" TargetMode="External"/><Relationship Id="rId286" Type="http://schemas.openxmlformats.org/officeDocument/2006/relationships/hyperlink" Target="https://www.plickers.com/" TargetMode="External"/><Relationship Id="rId50" Type="http://schemas.openxmlformats.org/officeDocument/2006/relationships/hyperlink" Target="https://uchi.ru/" TargetMode="External"/><Relationship Id="rId104" Type="http://schemas.openxmlformats.org/officeDocument/2006/relationships/hyperlink" Target="https://www.plickers.com/" TargetMode="External"/><Relationship Id="rId125" Type="http://schemas.openxmlformats.org/officeDocument/2006/relationships/hyperlink" Target="https://www.plickers.com/" TargetMode="External"/><Relationship Id="rId146" Type="http://schemas.openxmlformats.org/officeDocument/2006/relationships/hyperlink" Target="https://www.plickers.com/" TargetMode="External"/><Relationship Id="rId167" Type="http://schemas.openxmlformats.org/officeDocument/2006/relationships/hyperlink" Target="https://www.plickers.com/" TargetMode="External"/><Relationship Id="rId188" Type="http://schemas.openxmlformats.org/officeDocument/2006/relationships/hyperlink" Target="https://www.plickers.com/" TargetMode="External"/><Relationship Id="rId311" Type="http://schemas.microsoft.com/office/2011/relationships/commentsExtended" Target="commentsExtended.xml"/><Relationship Id="rId71" Type="http://schemas.openxmlformats.org/officeDocument/2006/relationships/hyperlink" Target="https://uchi.ru/" TargetMode="External"/><Relationship Id="rId92" Type="http://schemas.openxmlformats.org/officeDocument/2006/relationships/hyperlink" Target="https://uchi.ru/" TargetMode="External"/><Relationship Id="rId213" Type="http://schemas.openxmlformats.org/officeDocument/2006/relationships/hyperlink" Target="https://www.yaklass.ru/" TargetMode="External"/><Relationship Id="rId234" Type="http://schemas.openxmlformats.org/officeDocument/2006/relationships/hyperlink" Target="https://www.yaklass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uchi.ru/" TargetMode="External"/><Relationship Id="rId255" Type="http://schemas.openxmlformats.org/officeDocument/2006/relationships/hyperlink" Target="https://www.yaklass.ru/" TargetMode="External"/><Relationship Id="rId276" Type="http://schemas.openxmlformats.org/officeDocument/2006/relationships/hyperlink" Target="https://www.yaklass.ru/" TargetMode="External"/><Relationship Id="rId297" Type="http://schemas.openxmlformats.org/officeDocument/2006/relationships/hyperlink" Target="https://www.yaklas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288BCF9-1362-40E0-9E84-A8D8590F8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5399</TotalTime>
  <Pages>1</Pages>
  <Words>13978</Words>
  <Characters>79675</Characters>
  <Application>Microsoft Office Word</Application>
  <DocSecurity>0</DocSecurity>
  <Lines>663</Lines>
  <Paragraphs>186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93467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 Windows</cp:lastModifiedBy>
  <cp:revision>39</cp:revision>
  <dcterms:created xsi:type="dcterms:W3CDTF">2013-12-23T23:15:00Z</dcterms:created>
  <dcterms:modified xsi:type="dcterms:W3CDTF">2022-09-08T12:10:00Z</dcterms:modified>
  <cp:category/>
</cp:coreProperties>
</file>